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6980ED">
      <w:pPr>
        <w:jc w:val="center"/>
      </w:pPr>
      <w:r>
        <w:rPr>
          <w:rFonts w:hint="eastAsia"/>
          <w:b/>
          <w:bCs/>
          <w:sz w:val="32"/>
          <w:szCs w:val="32"/>
          <w:lang w:val="en-US" w:eastAsia="zh-CN"/>
        </w:rPr>
        <w:t>3.23 第二组线上讨论转写</w:t>
      </w:r>
    </w:p>
    <w:p w14:paraId="42DB7002">
      <w:r>
        <w:rPr>
          <w:rFonts w:hint="eastAsia"/>
          <w:lang w:eastAsia="zh-CN"/>
        </w:rPr>
        <w:t>Eva</w:t>
      </w:r>
      <w:r>
        <w:t xml:space="preserve">(00:00:03): </w:t>
      </w:r>
      <w:r>
        <w:rPr>
          <w:rFonts w:hint="eastAsia"/>
          <w:lang w:val="en-US" w:eastAsia="zh-CN"/>
        </w:rPr>
        <w:t>大家好，</w:t>
      </w:r>
      <w:r>
        <w:t>我是UKM</w:t>
      </w:r>
      <w:r>
        <w:rPr>
          <w:rFonts w:hint="eastAsia"/>
          <w:lang w:val="en-US" w:eastAsia="zh-CN"/>
        </w:rPr>
        <w:t>传播学专业的Eva</w:t>
      </w:r>
      <w:r>
        <w:t>，</w:t>
      </w:r>
      <w:r>
        <w:rPr>
          <w:rFonts w:hint="eastAsia"/>
          <w:lang w:val="en-US" w:eastAsia="zh-CN"/>
        </w:rPr>
        <w:t>主要研究方向是跨文化传播，</w:t>
      </w:r>
      <w:r>
        <w:t>目前博二第四个学期，</w:t>
      </w:r>
      <w:r>
        <w:rPr>
          <w:rFonts w:hint="eastAsia"/>
          <w:lang w:val="en-US" w:eastAsia="zh-CN"/>
        </w:rPr>
        <w:t>今年</w:t>
      </w:r>
      <w:r>
        <w:t>33岁，非常感谢大家的加入</w:t>
      </w:r>
      <w:r>
        <w:rPr>
          <w:rFonts w:hint="eastAsia"/>
          <w:lang w:eastAsia="zh-CN"/>
        </w:rPr>
        <w:t>。</w:t>
      </w:r>
      <w:r>
        <w:rPr>
          <w:rFonts w:hint="eastAsia"/>
          <w:lang w:val="en-US" w:eastAsia="zh-CN"/>
        </w:rPr>
        <w:t>请大家介绍一下自己</w:t>
      </w:r>
      <w:r>
        <w:t>的姓名，</w:t>
      </w:r>
      <w:r>
        <w:rPr>
          <w:rFonts w:hint="eastAsia"/>
          <w:lang w:val="en-US" w:eastAsia="zh-CN"/>
        </w:rPr>
        <w:t>或者</w:t>
      </w:r>
      <w:r>
        <w:t>昵称，年龄，就读的学校，</w:t>
      </w:r>
      <w:r>
        <w:rPr>
          <w:rFonts w:hint="eastAsia"/>
          <w:lang w:val="en-US" w:eastAsia="zh-CN"/>
        </w:rPr>
        <w:t>学期</w:t>
      </w:r>
      <w:r>
        <w:t>以及是否有海外经历。</w:t>
      </w:r>
    </w:p>
    <w:p w14:paraId="10681CC7">
      <w:r>
        <w:rPr>
          <w:rFonts w:hint="eastAsia"/>
          <w:lang w:eastAsia="zh-CN"/>
        </w:rPr>
        <w:t>ZhangTianyou</w:t>
      </w:r>
      <w:r>
        <w:t>(00:00:18): 我叫</w:t>
      </w:r>
      <w:r>
        <w:rPr>
          <w:rFonts w:hint="eastAsia"/>
          <w:lang w:val="en-US" w:eastAsia="zh-CN"/>
        </w:rPr>
        <w:t>柚子</w:t>
      </w:r>
      <w:r>
        <w:t>，我的年龄是21岁</w:t>
      </w:r>
      <w:r>
        <w:rPr>
          <w:rFonts w:hint="eastAsia"/>
          <w:lang w:val="en-US" w:eastAsia="zh-CN"/>
        </w:rPr>
        <w:t>,</w:t>
      </w:r>
      <w:r>
        <w:t>在UKM读</w:t>
      </w:r>
      <w:r>
        <w:rPr>
          <w:rFonts w:hint="eastAsia"/>
          <w:lang w:val="en-US" w:eastAsia="zh-CN"/>
        </w:rPr>
        <w:t>会计学专业，目前是</w:t>
      </w:r>
      <w:r>
        <w:t>大二的第</w:t>
      </w:r>
      <w:r>
        <w:rPr>
          <w:rFonts w:hint="eastAsia"/>
          <w:lang w:val="en-US" w:eastAsia="zh-CN"/>
        </w:rPr>
        <w:t>4</w:t>
      </w:r>
      <w:r>
        <w:t>个学期</w:t>
      </w:r>
      <w:r>
        <w:rPr>
          <w:rFonts w:hint="eastAsia"/>
          <w:lang w:val="en-US" w:eastAsia="zh-CN"/>
        </w:rPr>
        <w:t>，</w:t>
      </w:r>
      <w:r>
        <w:t>上大学之前是没有海外经历的。</w:t>
      </w:r>
    </w:p>
    <w:p w14:paraId="7971E245">
      <w:r>
        <w:rPr>
          <w:rFonts w:hint="eastAsia"/>
          <w:lang w:eastAsia="zh-CN"/>
        </w:rPr>
        <w:t>Eva</w:t>
      </w:r>
      <w:r>
        <w:t>(00:00:43): 好，我们下一个。</w:t>
      </w:r>
    </w:p>
    <w:p w14:paraId="23A6270D">
      <w:pPr>
        <w:rPr>
          <w:rFonts w:hint="eastAsia" w:eastAsia="宋体"/>
          <w:lang w:eastAsia="zh-CN"/>
        </w:rPr>
      </w:pPr>
      <w:r>
        <w:rPr>
          <w:rFonts w:hint="eastAsia"/>
          <w:lang w:eastAsia="zh-CN"/>
        </w:rPr>
        <w:t>Zou Yue</w:t>
      </w:r>
      <w:r>
        <w:t>(00:00:49): 大家好，我叫</w:t>
      </w:r>
      <w:r>
        <w:rPr>
          <w:rFonts w:hint="eastAsia"/>
          <w:lang w:eastAsia="zh-CN"/>
        </w:rPr>
        <w:t>越越</w:t>
      </w:r>
      <w:r>
        <w:t>。今年</w:t>
      </w:r>
      <w:r>
        <w:rPr>
          <w:rFonts w:hint="eastAsia"/>
          <w:lang w:val="en-US" w:eastAsia="zh-CN"/>
        </w:rPr>
        <w:t>22岁，在UM就读计算机专业</w:t>
      </w:r>
      <w:r>
        <w:rPr>
          <w:rFonts w:hint="eastAsia"/>
          <w:lang w:eastAsia="zh-CN"/>
        </w:rPr>
        <w:t>，</w:t>
      </w:r>
      <w:r>
        <w:t>目前第六个学期</w:t>
      </w:r>
      <w:r>
        <w:rPr>
          <w:rFonts w:hint="eastAsia"/>
          <w:lang w:eastAsia="zh-CN"/>
        </w:rPr>
        <w:t>，</w:t>
      </w:r>
      <w:r>
        <w:rPr>
          <w:rFonts w:hint="eastAsia"/>
          <w:lang w:val="en-US" w:eastAsia="zh-CN"/>
        </w:rPr>
        <w:t>没</w:t>
      </w:r>
      <w:r>
        <w:t>有海外经历</w:t>
      </w:r>
      <w:r>
        <w:rPr>
          <w:rFonts w:hint="eastAsia"/>
          <w:lang w:eastAsia="zh-CN"/>
        </w:rPr>
        <w:t>。</w:t>
      </w:r>
    </w:p>
    <w:p w14:paraId="3AAB9FD9">
      <w:r>
        <w:rPr>
          <w:rFonts w:hint="eastAsia"/>
          <w:lang w:eastAsia="zh-CN"/>
        </w:rPr>
        <w:t>Eva</w:t>
      </w:r>
      <w:r>
        <w:t>(00:01:25): 好嘞。我们下一个。</w:t>
      </w:r>
    </w:p>
    <w:p w14:paraId="77666DC3">
      <w:pPr>
        <w:rPr>
          <w:rFonts w:hint="eastAsia" w:eastAsia="宋体"/>
          <w:lang w:eastAsia="zh-CN"/>
        </w:rPr>
      </w:pPr>
      <w:r>
        <w:t>Olivia(00:01:51): 我叫</w:t>
      </w:r>
      <w:r>
        <w:rPr>
          <w:rFonts w:hint="eastAsia"/>
          <w:lang w:val="en-US" w:eastAsia="zh-CN"/>
        </w:rPr>
        <w:t>O</w:t>
      </w:r>
      <w:r>
        <w:t>livia</w:t>
      </w:r>
      <w:r>
        <w:rPr>
          <w:rFonts w:hint="eastAsia"/>
          <w:lang w:val="en-US" w:eastAsia="zh-CN"/>
        </w:rPr>
        <w:t>,</w:t>
      </w:r>
      <w:r>
        <w:t>22岁，</w:t>
      </w:r>
      <w:r>
        <w:rPr>
          <w:rFonts w:hint="eastAsia"/>
          <w:lang w:val="en-US" w:eastAsia="zh-CN"/>
        </w:rPr>
        <w:t>UPM人类发展科学专业</w:t>
      </w:r>
      <w:r>
        <w:t>第七个学期，在来马来西亚之前没有海外经历</w:t>
      </w:r>
      <w:r>
        <w:rPr>
          <w:rFonts w:hint="eastAsia"/>
          <w:lang w:eastAsia="zh-CN"/>
        </w:rPr>
        <w:t>，</w:t>
      </w:r>
      <w:r>
        <w:t>但是从小有接触</w:t>
      </w:r>
      <w:r>
        <w:rPr>
          <w:rFonts w:hint="eastAsia"/>
          <w:lang w:val="en-US" w:eastAsia="zh-CN"/>
        </w:rPr>
        <w:t>过</w:t>
      </w:r>
      <w:r>
        <w:t>外国人</w:t>
      </w:r>
      <w:r>
        <w:rPr>
          <w:rFonts w:hint="eastAsia"/>
          <w:lang w:eastAsia="zh-CN"/>
        </w:rPr>
        <w:t>。</w:t>
      </w:r>
    </w:p>
    <w:p w14:paraId="65034A03">
      <w:r>
        <w:rPr>
          <w:rFonts w:hint="eastAsia"/>
          <w:lang w:eastAsia="zh-CN"/>
        </w:rPr>
        <w:t>Eva</w:t>
      </w:r>
      <w:r>
        <w:t>(00:02:17): 好，我们下一个</w:t>
      </w:r>
      <w:r>
        <w:rPr>
          <w:rFonts w:hint="eastAsia"/>
          <w:lang w:val="en-US" w:eastAsia="zh-CN"/>
        </w:rPr>
        <w:t>哈</w:t>
      </w:r>
      <w:r>
        <w:t>。</w:t>
      </w:r>
    </w:p>
    <w:p w14:paraId="4CA98397">
      <w:pPr>
        <w:rPr>
          <w:rFonts w:hint="eastAsia" w:eastAsia="宋体"/>
          <w:lang w:val="en-US" w:eastAsia="zh-CN"/>
        </w:rPr>
      </w:pPr>
      <w:r>
        <w:t xml:space="preserve">JiaJingte(00:02:39): </w:t>
      </w:r>
      <w:r>
        <w:rPr>
          <w:rFonts w:hint="eastAsia"/>
          <w:lang w:val="en-US" w:eastAsia="zh-CN"/>
        </w:rPr>
        <w:t>我叫小景，今年22岁，就读于Sunway的音乐学专业，目前第6个学期，</w:t>
      </w:r>
      <w:r>
        <w:t>没有海外经历</w:t>
      </w:r>
      <w:r>
        <w:rPr>
          <w:rFonts w:hint="eastAsia"/>
          <w:lang w:eastAsia="zh-CN"/>
        </w:rPr>
        <w:t>。</w:t>
      </w:r>
    </w:p>
    <w:p w14:paraId="5861F551">
      <w:r>
        <w:rPr>
          <w:rFonts w:hint="eastAsia"/>
          <w:lang w:eastAsia="zh-CN"/>
        </w:rPr>
        <w:t>Eva</w:t>
      </w:r>
      <w:r>
        <w:t>(00:03:16): 好嘞！谢谢大家的自我介绍哈</w:t>
      </w:r>
      <w:r>
        <w:rPr>
          <w:rFonts w:hint="eastAsia"/>
          <w:lang w:eastAsia="zh-CN"/>
        </w:rPr>
        <w:t>，</w:t>
      </w:r>
      <w:r>
        <w:rPr>
          <w:rFonts w:hint="eastAsia"/>
          <w:lang w:val="en-US" w:eastAsia="zh-CN"/>
        </w:rPr>
        <w:t>本来我们是6个人一起讨论，但</w:t>
      </w:r>
      <w:r>
        <w:t>还有一个</w:t>
      </w:r>
      <w:r>
        <w:rPr>
          <w:rFonts w:hint="eastAsia"/>
          <w:lang w:val="en-US" w:eastAsia="zh-CN"/>
        </w:rPr>
        <w:t>UCSI的小鱼</w:t>
      </w:r>
      <w:r>
        <w:t>同</w:t>
      </w:r>
      <w:r>
        <w:rPr>
          <w:rFonts w:hint="eastAsia"/>
          <w:lang w:eastAsia="zh-CN"/>
        </w:rPr>
        <w:t>学</w:t>
      </w:r>
      <w:r>
        <w:t>一直联系不上，</w:t>
      </w:r>
      <w:r>
        <w:rPr>
          <w:rFonts w:hint="eastAsia"/>
          <w:lang w:val="en-US" w:eastAsia="zh-CN"/>
        </w:rPr>
        <w:t>可能晚点会进来，</w:t>
      </w:r>
      <w:r>
        <w:t>所以目前就咱们五个人进行讨论</w:t>
      </w:r>
      <w:r>
        <w:rPr>
          <w:rFonts w:hint="eastAsia"/>
          <w:lang w:eastAsia="zh-CN"/>
        </w:rPr>
        <w:t>。</w:t>
      </w:r>
      <w:r>
        <w:t>那接下来呢，大家可以按顺序来说，也可以</w:t>
      </w:r>
      <w:r>
        <w:rPr>
          <w:rFonts w:hint="eastAsia"/>
          <w:lang w:val="en-US" w:eastAsia="zh-CN"/>
        </w:rPr>
        <w:t>不按顺序自由表达</w:t>
      </w:r>
      <w:r>
        <w:rPr>
          <w:rFonts w:hint="eastAsia"/>
          <w:lang w:eastAsia="zh-CN"/>
        </w:rPr>
        <w:t>。</w:t>
      </w:r>
      <w:r>
        <w:rPr>
          <w:rFonts w:hint="eastAsia"/>
          <w:lang w:val="en-US" w:eastAsia="zh-CN"/>
        </w:rPr>
        <w:t>请问</w:t>
      </w:r>
      <w:r>
        <w:t>大家来马来西亚留学的动机是什么</w:t>
      </w:r>
      <w:r>
        <w:rPr>
          <w:rFonts w:hint="eastAsia"/>
          <w:lang w:val="en-US" w:eastAsia="zh-CN"/>
        </w:rPr>
        <w:t>呢？是什么</w:t>
      </w:r>
      <w:r>
        <w:t>原因让大家选择都来马来西亚读本科</w:t>
      </w:r>
      <w:r>
        <w:rPr>
          <w:rFonts w:hint="eastAsia"/>
          <w:lang w:eastAsia="zh-CN"/>
        </w:rPr>
        <w:t>？</w:t>
      </w:r>
      <w:r>
        <w:rPr>
          <w:rFonts w:hint="eastAsia"/>
          <w:lang w:val="en-US" w:eastAsia="zh-CN"/>
        </w:rPr>
        <w:t>柚子，</w:t>
      </w:r>
      <w:r>
        <w:t>你先来吗？</w:t>
      </w:r>
    </w:p>
    <w:p w14:paraId="1EBCCBF4">
      <w:r>
        <w:rPr>
          <w:rFonts w:hint="eastAsia"/>
          <w:lang w:eastAsia="zh-CN"/>
        </w:rPr>
        <w:t>ZhangTianyou</w:t>
      </w:r>
      <w:r>
        <w:t>(00:04:07): 行。我上高中的时候，就有出国留学的打算</w:t>
      </w:r>
      <w:r>
        <w:rPr>
          <w:rFonts w:hint="eastAsia"/>
          <w:lang w:eastAsia="zh-CN"/>
        </w:rPr>
        <w:t>，</w:t>
      </w:r>
      <w:r>
        <w:rPr>
          <w:rFonts w:hint="eastAsia"/>
          <w:lang w:val="en-US" w:eastAsia="zh-CN"/>
        </w:rPr>
        <w:t>也</w:t>
      </w:r>
      <w:r>
        <w:t>了解过国外留学和国内上大学的一些区别，优势，劣势。相比较情况下，我选择想要出国留学。</w:t>
      </w:r>
      <w:r>
        <w:rPr>
          <w:rFonts w:hint="eastAsia"/>
          <w:lang w:val="en-US" w:eastAsia="zh-CN"/>
        </w:rPr>
        <w:t>当下</w:t>
      </w:r>
      <w:r>
        <w:t>出国留学</w:t>
      </w:r>
      <w:r>
        <w:rPr>
          <w:rFonts w:hint="eastAsia"/>
          <w:lang w:val="en-US" w:eastAsia="zh-CN"/>
        </w:rPr>
        <w:t>比较</w:t>
      </w:r>
      <w:r>
        <w:t>热门的国家是加拿大，英国，美国，新加坡</w:t>
      </w:r>
      <w:r>
        <w:rPr>
          <w:rFonts w:hint="eastAsia"/>
          <w:lang w:val="en-US" w:eastAsia="zh-CN"/>
        </w:rPr>
        <w:t>等。</w:t>
      </w:r>
      <w:r>
        <w:t>相比较来说，我选择马来西亚的原因就是它的性价比比较高，生活成本还有学费成本，相较于其他国家来说就是会比较低。</w:t>
      </w:r>
      <w:r>
        <w:rPr>
          <w:rFonts w:hint="eastAsia"/>
          <w:lang w:val="en-US" w:eastAsia="zh-CN"/>
        </w:rPr>
        <w:t>另外，</w:t>
      </w:r>
      <w:r>
        <w:t>他的教育水平又同样</w:t>
      </w:r>
      <w:r>
        <w:rPr>
          <w:rFonts w:hint="eastAsia"/>
          <w:lang w:val="en-US" w:eastAsia="zh-CN"/>
        </w:rPr>
        <w:t>在</w:t>
      </w:r>
      <w:r>
        <w:t>国际上是比较好的。所以我就选择到马来西亚留学，接受国外的一些教育。</w:t>
      </w:r>
    </w:p>
    <w:p w14:paraId="30D59056">
      <w:r>
        <w:rPr>
          <w:rFonts w:hint="eastAsia"/>
          <w:lang w:eastAsia="zh-CN"/>
        </w:rPr>
        <w:t>Eva</w:t>
      </w:r>
      <w:r>
        <w:t xml:space="preserve">(00:05:17): </w:t>
      </w:r>
      <w:r>
        <w:rPr>
          <w:rFonts w:hint="eastAsia"/>
          <w:lang w:eastAsia="zh-CN"/>
        </w:rPr>
        <w:t>越越</w:t>
      </w:r>
      <w:r>
        <w:t>你跟</w:t>
      </w:r>
      <w:r>
        <w:rPr>
          <w:rFonts w:hint="eastAsia"/>
          <w:lang w:val="en-US" w:eastAsia="zh-CN"/>
        </w:rPr>
        <w:t>柚子</w:t>
      </w:r>
      <w:r>
        <w:t>选择来马来西亚留学的原因相似吗？还是有补充？</w:t>
      </w:r>
    </w:p>
    <w:p w14:paraId="3F0397BA">
      <w:r>
        <w:rPr>
          <w:rFonts w:hint="eastAsia"/>
          <w:lang w:eastAsia="zh-CN"/>
        </w:rPr>
        <w:t>Zou Yue</w:t>
      </w:r>
      <w:r>
        <w:t>(00:05:26): 我</w:t>
      </w:r>
      <w:r>
        <w:rPr>
          <w:rFonts w:hint="eastAsia"/>
          <w:lang w:val="en-US" w:eastAsia="zh-CN"/>
        </w:rPr>
        <w:t>是</w:t>
      </w:r>
      <w:r>
        <w:t>因为在国内得不到好的机遇与发展，因为我在国内的话就可能读不上排名那么好的大学</w:t>
      </w:r>
      <w:r>
        <w:rPr>
          <w:rFonts w:hint="eastAsia"/>
          <w:lang w:eastAsia="zh-CN"/>
        </w:rPr>
        <w:t>，</w:t>
      </w:r>
      <w:r>
        <w:t>甚至没那个机会</w:t>
      </w:r>
      <w:r>
        <w:rPr>
          <w:rFonts w:hint="eastAsia"/>
          <w:lang w:eastAsia="zh-CN"/>
        </w:rPr>
        <w:t>。</w:t>
      </w:r>
      <w:r>
        <w:t>但是</w:t>
      </w:r>
      <w:r>
        <w:rPr>
          <w:rFonts w:hint="eastAsia"/>
          <w:lang w:val="en-US" w:eastAsia="zh-CN"/>
        </w:rPr>
        <w:t>在马来西亚的话，</w:t>
      </w:r>
      <w:r>
        <w:t>就能有更低的门槛</w:t>
      </w:r>
      <w:r>
        <w:rPr>
          <w:rFonts w:hint="eastAsia"/>
          <w:lang w:eastAsia="zh-CN"/>
        </w:rPr>
        <w:t>到</w:t>
      </w:r>
      <w:r>
        <w:t>好的大学读书。</w:t>
      </w:r>
    </w:p>
    <w:p w14:paraId="56D78731">
      <w:r>
        <w:rPr>
          <w:rFonts w:hint="eastAsia"/>
          <w:lang w:eastAsia="zh-CN"/>
        </w:rPr>
        <w:t>Eva</w:t>
      </w:r>
      <w:r>
        <w:t xml:space="preserve">(00:05:52): </w:t>
      </w:r>
      <w:r>
        <w:rPr>
          <w:rFonts w:hint="eastAsia"/>
          <w:lang w:val="en-US" w:eastAsia="zh-CN"/>
        </w:rPr>
        <w:t>确实，</w:t>
      </w:r>
      <w:r>
        <w:t>对我们来说是另外一种更好的选择。</w:t>
      </w:r>
    </w:p>
    <w:p w14:paraId="374FA410">
      <w:pPr>
        <w:rPr>
          <w:rFonts w:hint="default" w:eastAsia="宋体"/>
          <w:lang w:val="en-US" w:eastAsia="zh-CN"/>
        </w:rPr>
      </w:pPr>
      <w:r>
        <w:rPr>
          <w:rFonts w:hint="eastAsia"/>
          <w:lang w:eastAsia="zh-CN"/>
        </w:rPr>
        <w:t>Zou Yue</w:t>
      </w:r>
      <w:r>
        <w:t>(00:06:02): 对，还有的话就是经济性的问题。在马来西亚</w:t>
      </w:r>
      <w:r>
        <w:rPr>
          <w:rFonts w:hint="eastAsia"/>
          <w:lang w:val="en-US" w:eastAsia="zh-CN"/>
        </w:rPr>
        <w:t>读书</w:t>
      </w:r>
      <w:r>
        <w:t>离我家很近</w:t>
      </w:r>
      <w:r>
        <w:rPr>
          <w:rFonts w:hint="eastAsia"/>
          <w:lang w:eastAsia="zh-CN"/>
        </w:rPr>
        <w:t>，</w:t>
      </w:r>
      <w:r>
        <w:t>机票</w:t>
      </w:r>
      <w:r>
        <w:rPr>
          <w:rFonts w:hint="eastAsia"/>
          <w:lang w:val="en-US" w:eastAsia="zh-CN"/>
        </w:rPr>
        <w:t>也</w:t>
      </w:r>
      <w:r>
        <w:t>便宜，学费</w:t>
      </w:r>
      <w:r>
        <w:rPr>
          <w:rFonts w:hint="eastAsia"/>
          <w:lang w:val="en-US" w:eastAsia="zh-CN"/>
        </w:rPr>
        <w:t>和日常开销也更便宜。</w:t>
      </w:r>
    </w:p>
    <w:p w14:paraId="0082687B">
      <w:r>
        <w:rPr>
          <w:rFonts w:hint="eastAsia"/>
          <w:lang w:eastAsia="zh-CN"/>
        </w:rPr>
        <w:t>Eva</w:t>
      </w:r>
      <w:r>
        <w:t>(00:06:22):</w:t>
      </w:r>
      <w:r>
        <w:rPr>
          <w:rFonts w:hint="eastAsia"/>
          <w:lang w:val="en-US" w:eastAsia="zh-CN"/>
        </w:rPr>
        <w:t>性价比确实更高</w:t>
      </w:r>
      <w:r>
        <w:t>，那</w:t>
      </w:r>
      <w:r>
        <w:rPr>
          <w:rFonts w:hint="eastAsia"/>
          <w:lang w:val="en-US" w:eastAsia="zh-CN"/>
        </w:rPr>
        <w:t>O</w:t>
      </w:r>
      <w:r>
        <w:t>livia你呢？</w:t>
      </w:r>
    </w:p>
    <w:p w14:paraId="6CE956AD">
      <w:r>
        <w:t>Olivia(00:06:27): 我觉得</w:t>
      </w:r>
      <w:r>
        <w:rPr>
          <w:rFonts w:hint="eastAsia"/>
          <w:lang w:eastAsia="zh-CN"/>
        </w:rPr>
        <w:t>第一个就是</w:t>
      </w:r>
      <w:r>
        <w:t>安全性上吧，相对于去欧美国家，你随时可能会有被</w:t>
      </w:r>
      <w:r>
        <w:rPr>
          <w:rFonts w:hint="eastAsia"/>
          <w:lang w:val="en-US" w:eastAsia="zh-CN"/>
        </w:rPr>
        <w:t>枪击</w:t>
      </w:r>
      <w:r>
        <w:t>的风险</w:t>
      </w:r>
      <w:r>
        <w:rPr>
          <w:rFonts w:hint="eastAsia"/>
          <w:lang w:eastAsia="zh-CN"/>
        </w:rPr>
        <w:t>，</w:t>
      </w:r>
      <w:r>
        <w:t>我觉得在这里相对来说比较安全。第二个就是除了入学的时候需要语言的成绩，但是在平时的生活当中，</w:t>
      </w:r>
      <w:r>
        <w:rPr>
          <w:rFonts w:hint="eastAsia"/>
          <w:lang w:val="en-US" w:eastAsia="zh-CN"/>
        </w:rPr>
        <w:t>很多华人和中国留学生，</w:t>
      </w:r>
      <w:r>
        <w:t>你不用担心说英文或者是各方面听不懂</w:t>
      </w:r>
      <w:r>
        <w:rPr>
          <w:rFonts w:hint="eastAsia"/>
          <w:lang w:val="en-US" w:eastAsia="zh-CN"/>
        </w:rPr>
        <w:t>和</w:t>
      </w:r>
      <w:r>
        <w:t>不会交流</w:t>
      </w:r>
      <w:r>
        <w:rPr>
          <w:rFonts w:hint="eastAsia"/>
          <w:lang w:eastAsia="zh-CN"/>
        </w:rPr>
        <w:t>。</w:t>
      </w:r>
      <w:r>
        <w:rPr>
          <w:rFonts w:hint="eastAsia"/>
          <w:lang w:val="en-US" w:eastAsia="zh-CN"/>
        </w:rPr>
        <w:t>第三个</w:t>
      </w:r>
      <w:r>
        <w:t>就是在高中的时候有看一个电视剧叫小娘惹，对于马来西亚</w:t>
      </w:r>
      <w:r>
        <w:rPr>
          <w:rFonts w:hint="eastAsia"/>
          <w:lang w:val="en-US" w:eastAsia="zh-CN"/>
        </w:rPr>
        <w:t>的</w:t>
      </w:r>
      <w:r>
        <w:t>娘惹文化心生向往的，很想去了解，因为它的一些服饰，美食特别精致。</w:t>
      </w:r>
      <w:r>
        <w:rPr>
          <w:rFonts w:hint="eastAsia"/>
          <w:lang w:val="en-US" w:eastAsia="zh-CN"/>
        </w:rPr>
        <w:t>现在</w:t>
      </w:r>
      <w:r>
        <w:t>也算是达成所愿吧，</w:t>
      </w:r>
      <w:r>
        <w:rPr>
          <w:rFonts w:hint="eastAsia"/>
          <w:lang w:val="en-US" w:eastAsia="zh-CN"/>
        </w:rPr>
        <w:t>我之前去过</w:t>
      </w:r>
      <w:r>
        <w:t>马六甲体验</w:t>
      </w:r>
      <w:r>
        <w:rPr>
          <w:rFonts w:hint="eastAsia"/>
          <w:lang w:val="en-US" w:eastAsia="zh-CN"/>
        </w:rPr>
        <w:t>了这里的</w:t>
      </w:r>
      <w:r>
        <w:t>东南亚风情，毕竟和自己的家乡是不太一样的，</w:t>
      </w:r>
      <w:r>
        <w:rPr>
          <w:rFonts w:hint="eastAsia"/>
          <w:lang w:val="en-US" w:eastAsia="zh-CN"/>
        </w:rPr>
        <w:t>在</w:t>
      </w:r>
      <w:r>
        <w:t>无形当中能拓展一下自己。还有就像刚才的一个同学说的，就是</w:t>
      </w:r>
      <w:r>
        <w:rPr>
          <w:rFonts w:hint="eastAsia"/>
          <w:lang w:val="en-US" w:eastAsia="zh-CN"/>
        </w:rPr>
        <w:t>这里</w:t>
      </w:r>
      <w:r>
        <w:t>相对来说没有国内那么卷，在国内你可能用自己的分数</w:t>
      </w:r>
      <w:r>
        <w:rPr>
          <w:rFonts w:hint="eastAsia"/>
          <w:lang w:val="en-US" w:eastAsia="zh-CN"/>
        </w:rPr>
        <w:t>也</w:t>
      </w:r>
      <w:r>
        <w:t>考</w:t>
      </w:r>
      <w:r>
        <w:rPr>
          <w:rFonts w:hint="eastAsia"/>
          <w:lang w:val="en-US" w:eastAsia="zh-CN"/>
        </w:rPr>
        <w:t>不</w:t>
      </w:r>
      <w:r>
        <w:t>上一个好的大学，但是在这里可以申请到一个QS排名相对</w:t>
      </w:r>
      <w:r>
        <w:rPr>
          <w:rFonts w:hint="eastAsia"/>
          <w:lang w:val="en-US" w:eastAsia="zh-CN"/>
        </w:rPr>
        <w:t>靠前的</w:t>
      </w:r>
      <w:r>
        <w:t>学校。</w:t>
      </w:r>
    </w:p>
    <w:p w14:paraId="39BC7247">
      <w:r>
        <w:rPr>
          <w:rFonts w:hint="eastAsia"/>
          <w:lang w:eastAsia="zh-CN"/>
        </w:rPr>
        <w:t>Eva</w:t>
      </w:r>
      <w:r>
        <w:t>(00:08:00): 好的，感谢你的分享，小景你还有补充吗？基于前面</w:t>
      </w:r>
      <w:r>
        <w:rPr>
          <w:rFonts w:hint="eastAsia"/>
          <w:lang w:val="en-US" w:eastAsia="zh-CN"/>
        </w:rPr>
        <w:t>三</w:t>
      </w:r>
      <w:r>
        <w:t>个同学讨论的，你还有其他自己额外的原因选择来马来西亚吗？</w:t>
      </w:r>
    </w:p>
    <w:p w14:paraId="075E96BA">
      <w:r>
        <w:t>JiaJingte(00:08:09): 没有。前面的同学都说</w:t>
      </w:r>
      <w:r>
        <w:rPr>
          <w:rFonts w:hint="eastAsia"/>
          <w:lang w:val="en-US" w:eastAsia="zh-CN"/>
        </w:rPr>
        <w:t>得</w:t>
      </w:r>
      <w:r>
        <w:t>非常好，我大概</w:t>
      </w:r>
      <w:r>
        <w:rPr>
          <w:rFonts w:hint="eastAsia"/>
          <w:lang w:val="en-US" w:eastAsia="zh-CN"/>
        </w:rPr>
        <w:t>也是这些</w:t>
      </w:r>
      <w:r>
        <w:t>原因。</w:t>
      </w:r>
    </w:p>
    <w:p w14:paraId="7D44C335">
      <w:pPr>
        <w:rPr>
          <w:rFonts w:hint="eastAsia"/>
          <w:lang w:eastAsia="zh-CN"/>
        </w:rPr>
      </w:pPr>
      <w:r>
        <w:rPr>
          <w:rFonts w:hint="eastAsia"/>
          <w:lang w:eastAsia="zh-CN"/>
        </w:rPr>
        <w:t>Eva</w:t>
      </w:r>
      <w:r>
        <w:t>(00:08:16): 好嘞</w:t>
      </w:r>
      <w:r>
        <w:rPr>
          <w:rFonts w:hint="eastAsia"/>
          <w:lang w:eastAsia="zh-CN"/>
        </w:rPr>
        <w:t>。</w:t>
      </w:r>
      <w:r>
        <w:t>那我们</w:t>
      </w:r>
      <w:r>
        <w:rPr>
          <w:rFonts w:hint="eastAsia"/>
          <w:lang w:val="en-US" w:eastAsia="zh-CN"/>
        </w:rPr>
        <w:t>下</w:t>
      </w:r>
      <w:r>
        <w:t>一个</w:t>
      </w:r>
      <w:r>
        <w:rPr>
          <w:rFonts w:hint="eastAsia"/>
          <w:lang w:val="en-US" w:eastAsia="zh-CN"/>
        </w:rPr>
        <w:t>问题</w:t>
      </w:r>
      <w:r>
        <w:t>，比如说像</w:t>
      </w:r>
      <w:r>
        <w:rPr>
          <w:rFonts w:hint="eastAsia"/>
          <w:lang w:val="en-US" w:eastAsia="zh-CN"/>
        </w:rPr>
        <w:t>越越，</w:t>
      </w:r>
      <w:r>
        <w:t>你提到这里的机会更大一点，在国内可能来说</w:t>
      </w:r>
      <w:r>
        <w:rPr>
          <w:rFonts w:hint="eastAsia"/>
          <w:lang w:val="en-US" w:eastAsia="zh-CN"/>
        </w:rPr>
        <w:t>很</w:t>
      </w:r>
      <w:r>
        <w:t>难去上到这么好的学校，那你来之前有没有做一些</w:t>
      </w:r>
      <w:r>
        <w:rPr>
          <w:rFonts w:hint="eastAsia"/>
          <w:lang w:val="en-US" w:eastAsia="zh-CN"/>
        </w:rPr>
        <w:t>学习和生活</w:t>
      </w:r>
      <w:r>
        <w:t>方面的准备？比如说报一些语言培训班，或者来之前了解大马的生活</w:t>
      </w:r>
      <w:r>
        <w:rPr>
          <w:rFonts w:hint="eastAsia"/>
          <w:lang w:eastAsia="zh-CN"/>
        </w:rPr>
        <w:t>？</w:t>
      </w:r>
    </w:p>
    <w:p w14:paraId="59AAD178">
      <w:r>
        <w:rPr>
          <w:rFonts w:hint="eastAsia"/>
          <w:lang w:eastAsia="zh-CN"/>
        </w:rPr>
        <w:t>Zou Yue</w:t>
      </w:r>
      <w:r>
        <w:t>(00:08:43):对我来说</w:t>
      </w:r>
      <w:r>
        <w:rPr>
          <w:rFonts w:hint="eastAsia"/>
          <w:lang w:eastAsia="zh-CN"/>
        </w:rPr>
        <w:t>，</w:t>
      </w:r>
      <w:r>
        <w:t>就</w:t>
      </w:r>
      <w:r>
        <w:rPr>
          <w:rFonts w:hint="eastAsia"/>
          <w:lang w:val="en-US" w:eastAsia="zh-CN"/>
        </w:rPr>
        <w:t>是去</w:t>
      </w:r>
      <w:r>
        <w:t>了解</w:t>
      </w:r>
      <w:r>
        <w:rPr>
          <w:rFonts w:hint="eastAsia"/>
          <w:lang w:val="en-US" w:eastAsia="zh-CN"/>
        </w:rPr>
        <w:t>了</w:t>
      </w:r>
      <w:r>
        <w:t>这里的录取标准，是否可以进到我</w:t>
      </w:r>
      <w:r>
        <w:rPr>
          <w:rFonts w:hint="eastAsia"/>
          <w:lang w:val="en-US" w:eastAsia="zh-CN"/>
        </w:rPr>
        <w:t>喜欢</w:t>
      </w:r>
      <w:r>
        <w:t>的专业</w:t>
      </w:r>
      <w:r>
        <w:rPr>
          <w:rFonts w:hint="eastAsia"/>
          <w:lang w:val="en-US" w:eastAsia="zh-CN"/>
        </w:rPr>
        <w:t>和</w:t>
      </w:r>
      <w:r>
        <w:t>学校</w:t>
      </w:r>
      <w:r>
        <w:rPr>
          <w:rFonts w:hint="eastAsia"/>
          <w:lang w:eastAsia="zh-CN"/>
        </w:rPr>
        <w:t>。</w:t>
      </w:r>
      <w:r>
        <w:rPr>
          <w:rFonts w:hint="eastAsia"/>
          <w:lang w:val="en-US" w:eastAsia="zh-CN"/>
        </w:rPr>
        <w:t>然后我也会</w:t>
      </w:r>
      <w:r>
        <w:t>提前为自己的</w:t>
      </w:r>
      <w:r>
        <w:rPr>
          <w:rFonts w:hint="eastAsia"/>
          <w:lang w:eastAsia="zh-CN"/>
        </w:rPr>
        <w:t>专业</w:t>
      </w:r>
      <w:r>
        <w:t>做好准备，就是说先读自己专业的基础书。</w:t>
      </w:r>
      <w:r>
        <w:rPr>
          <w:rFonts w:hint="eastAsia"/>
          <w:lang w:val="en-US" w:eastAsia="zh-CN"/>
        </w:rPr>
        <w:t>另外，</w:t>
      </w:r>
      <w:r>
        <w:t>我也会通过小红书，百度去了解马来西亚这个国家。</w:t>
      </w:r>
    </w:p>
    <w:p w14:paraId="7CF2905B">
      <w:pPr>
        <w:rPr>
          <w:rFonts w:hint="eastAsia" w:eastAsia="宋体"/>
          <w:lang w:eastAsia="zh-CN"/>
        </w:rPr>
      </w:pPr>
      <w:r>
        <w:rPr>
          <w:rFonts w:hint="eastAsia"/>
          <w:lang w:eastAsia="zh-CN"/>
        </w:rPr>
        <w:t>Eva</w:t>
      </w:r>
      <w:r>
        <w:t>(00:09:19): 那还是做了蛮多准备的哈！那</w:t>
      </w:r>
      <w:r>
        <w:rPr>
          <w:rFonts w:hint="eastAsia"/>
          <w:lang w:val="en-US" w:eastAsia="zh-CN"/>
        </w:rPr>
        <w:t>柚子，</w:t>
      </w:r>
      <w:r>
        <w:t>你呢</w:t>
      </w:r>
      <w:r>
        <w:rPr>
          <w:rFonts w:hint="eastAsia"/>
          <w:lang w:eastAsia="zh-CN"/>
        </w:rPr>
        <w:t>？</w:t>
      </w:r>
    </w:p>
    <w:p w14:paraId="659E6FF1">
      <w:r>
        <w:rPr>
          <w:rFonts w:hint="eastAsia"/>
          <w:lang w:eastAsia="zh-CN"/>
        </w:rPr>
        <w:t>ZhangTianyou</w:t>
      </w:r>
      <w:r>
        <w:t xml:space="preserve">(00:09:31): </w:t>
      </w:r>
      <w:r>
        <w:rPr>
          <w:rFonts w:hint="eastAsia"/>
          <w:lang w:val="en-US" w:eastAsia="zh-CN"/>
        </w:rPr>
        <w:t>我</w:t>
      </w:r>
      <w:r>
        <w:t>之前的话对马来西亚了解比较少吧，但是决定要去那边上学之后</w:t>
      </w:r>
      <w:r>
        <w:rPr>
          <w:rFonts w:hint="eastAsia"/>
          <w:lang w:eastAsia="zh-CN"/>
        </w:rPr>
        <w:t>，</w:t>
      </w:r>
      <w:r>
        <w:rPr>
          <w:rFonts w:hint="eastAsia"/>
          <w:lang w:val="en-US" w:eastAsia="zh-CN"/>
        </w:rPr>
        <w:t>我</w:t>
      </w:r>
      <w:r>
        <w:t>就通过网络</w:t>
      </w:r>
      <w:r>
        <w:rPr>
          <w:rFonts w:hint="eastAsia"/>
          <w:lang w:val="en-US" w:eastAsia="zh-CN"/>
        </w:rPr>
        <w:t>提前</w:t>
      </w:r>
      <w:r>
        <w:t>了解</w:t>
      </w:r>
      <w:r>
        <w:rPr>
          <w:rFonts w:hint="eastAsia"/>
          <w:lang w:val="en-US" w:eastAsia="zh-CN"/>
        </w:rPr>
        <w:t>了</w:t>
      </w:r>
      <w:r>
        <w:t>一些相关信息。</w:t>
      </w:r>
    </w:p>
    <w:p w14:paraId="7852E029">
      <w:pPr>
        <w:rPr>
          <w:rFonts w:hint="eastAsia" w:eastAsia="宋体"/>
          <w:lang w:eastAsia="zh-CN"/>
        </w:rPr>
      </w:pPr>
      <w:r>
        <w:rPr>
          <w:rFonts w:hint="eastAsia"/>
          <w:lang w:eastAsia="zh-CN"/>
        </w:rPr>
        <w:t>Eva</w:t>
      </w:r>
      <w:r>
        <w:t>(00:09:47): 你来这边有没有什么学术期望？比如说，我想通过在马来西亚读本科，然后有进一步的升学打算</w:t>
      </w:r>
      <w:r>
        <w:rPr>
          <w:rFonts w:hint="eastAsia"/>
          <w:lang w:eastAsia="zh-CN"/>
        </w:rPr>
        <w:t>。</w:t>
      </w:r>
    </w:p>
    <w:p w14:paraId="34AAB6ED">
      <w:r>
        <w:rPr>
          <w:rFonts w:hint="eastAsia"/>
          <w:lang w:eastAsia="zh-CN"/>
        </w:rPr>
        <w:t>ZhangTianyou</w:t>
      </w:r>
      <w:r>
        <w:t>(00:09:59): 有的。</w:t>
      </w:r>
      <w:r>
        <w:rPr>
          <w:rFonts w:hint="eastAsia"/>
          <w:lang w:val="en-US" w:eastAsia="zh-CN"/>
        </w:rPr>
        <w:t>我</w:t>
      </w:r>
      <w:r>
        <w:t>就是把马来西亚作为一个跳板，然后读完本科之后就能去</w:t>
      </w:r>
      <w:r>
        <w:rPr>
          <w:rFonts w:hint="eastAsia"/>
          <w:lang w:eastAsia="zh-CN"/>
        </w:rPr>
        <w:t>一个</w:t>
      </w:r>
      <w:r>
        <w:t>发达国家读研究生</w:t>
      </w:r>
      <w:r>
        <w:rPr>
          <w:rFonts w:hint="eastAsia"/>
          <w:lang w:eastAsia="zh-CN"/>
        </w:rPr>
        <w:t>，</w:t>
      </w:r>
      <w:r>
        <w:t>就可能会有这种打算。</w:t>
      </w:r>
    </w:p>
    <w:p w14:paraId="7BF913D2">
      <w:r>
        <w:rPr>
          <w:rFonts w:hint="eastAsia"/>
          <w:lang w:eastAsia="zh-CN"/>
        </w:rPr>
        <w:t>Eva</w:t>
      </w:r>
      <w:r>
        <w:t>(00:10:16): 这的确是一个非常好</w:t>
      </w:r>
      <w:r>
        <w:rPr>
          <w:rFonts w:hint="eastAsia"/>
          <w:lang w:eastAsia="zh-CN"/>
        </w:rPr>
        <w:t>地</w:t>
      </w:r>
      <w:r>
        <w:t>去申请国外学校的机会哈。好嘞，因为时间关系，前面的问题</w:t>
      </w:r>
      <w:r>
        <w:rPr>
          <w:rFonts w:hint="eastAsia"/>
          <w:lang w:eastAsia="zh-CN"/>
        </w:rPr>
        <w:t>就</w:t>
      </w:r>
      <w:r>
        <w:t>每个人都参与了，因为我们要在8:30</w:t>
      </w:r>
      <w:r>
        <w:rPr>
          <w:rFonts w:hint="eastAsia"/>
          <w:lang w:val="en-US" w:eastAsia="zh-CN"/>
        </w:rPr>
        <w:t>pm</w:t>
      </w:r>
      <w:r>
        <w:t>结束，所以我们接下来</w:t>
      </w:r>
      <w:r>
        <w:rPr>
          <w:rFonts w:hint="eastAsia"/>
          <w:lang w:eastAsia="zh-CN"/>
        </w:rPr>
        <w:t>进入</w:t>
      </w:r>
      <w:r>
        <w:t>下一个</w:t>
      </w:r>
      <w:r>
        <w:rPr>
          <w:rFonts w:hint="eastAsia"/>
          <w:lang w:val="en-US" w:eastAsia="zh-CN"/>
        </w:rPr>
        <w:t>问题。</w:t>
      </w:r>
      <w:r>
        <w:t>小景，你能描述一下你刚来马来西亚求学的最初经历吗？</w:t>
      </w:r>
    </w:p>
    <w:p w14:paraId="3F2195D5">
      <w:r>
        <w:t>JiaJingte(00:10:47): 最初的经历</w:t>
      </w:r>
      <w:r>
        <w:rPr>
          <w:rFonts w:hint="eastAsia"/>
          <w:lang w:val="en-US" w:eastAsia="zh-CN"/>
        </w:rPr>
        <w:t>就是</w:t>
      </w:r>
      <w:r>
        <w:t>人生地不熟，讲也不会讲，听也不会听，靠朋友度日就这样。</w:t>
      </w:r>
    </w:p>
    <w:p w14:paraId="6FCA395B">
      <w:r>
        <w:rPr>
          <w:rFonts w:hint="eastAsia"/>
          <w:lang w:eastAsia="zh-CN"/>
        </w:rPr>
        <w:t>Eva</w:t>
      </w:r>
      <w:r>
        <w:t>(00:11:02): 那你在学习方面有没有什么大的压力呢？包括你刚才说人生又地不熟的，会不会有很大的一种学习压力或心理压力？</w:t>
      </w:r>
    </w:p>
    <w:p w14:paraId="1A995686">
      <w:r>
        <w:t>JiaJingte(00:11:13): 还好还好，因为我本身是一个不爱学习的人，所以我就还好。</w:t>
      </w:r>
    </w:p>
    <w:p w14:paraId="791FC299">
      <w:r>
        <w:rPr>
          <w:rFonts w:hint="eastAsia"/>
          <w:lang w:eastAsia="zh-CN"/>
        </w:rPr>
        <w:t>Eva</w:t>
      </w:r>
      <w:r>
        <w:t>(00:11:14): ok</w:t>
      </w:r>
      <w:r>
        <w:rPr>
          <w:rFonts w:hint="eastAsia"/>
          <w:lang w:eastAsia="zh-CN"/>
        </w:rPr>
        <w:t>。</w:t>
      </w:r>
      <w:r>
        <w:rPr>
          <w:rFonts w:hint="eastAsia"/>
          <w:lang w:val="en-US" w:eastAsia="zh-CN"/>
        </w:rPr>
        <w:t xml:space="preserve"> Olivia,</w:t>
      </w:r>
      <w:r>
        <w:t>你呢？你刚来马来西亚这边最初</w:t>
      </w:r>
      <w:r>
        <w:rPr>
          <w:rFonts w:hint="eastAsia"/>
          <w:lang w:val="en-US" w:eastAsia="zh-CN"/>
        </w:rPr>
        <w:t>的经历是</w:t>
      </w:r>
      <w:r>
        <w:t>什么样的？</w:t>
      </w:r>
    </w:p>
    <w:p w14:paraId="736C71AC">
      <w:r>
        <w:t>Olivia(00:11:49): 我记得我来马来西亚的第一天，印象还是挺不好的，因为从机场回住处的时候被警察拦车，就是要钱要罚款，所以我觉得一开始来这里的第一印象是不好的，然后紧接着第三天的时候又在这边</w:t>
      </w:r>
      <w:r>
        <w:rPr>
          <w:rFonts w:hint="eastAsia"/>
          <w:lang w:val="en-US" w:eastAsia="zh-CN"/>
        </w:rPr>
        <w:t>感染新冠</w:t>
      </w:r>
      <w:r>
        <w:t>了，我整个人感觉一开始的经历都很不好</w:t>
      </w:r>
      <w:r>
        <w:rPr>
          <w:rFonts w:hint="eastAsia"/>
          <w:lang w:eastAsia="zh-CN"/>
        </w:rPr>
        <w:t>。</w:t>
      </w:r>
      <w:r>
        <w:t>但是如果说到求学经历的话，我觉得还是有一些压力的，尤其我觉得会有几个不太适应的地方，比如说第一个就是说</w:t>
      </w:r>
      <w:r>
        <w:rPr>
          <w:rFonts w:hint="eastAsia"/>
          <w:lang w:eastAsia="zh-CN"/>
        </w:rPr>
        <w:t>对于老师的称呼</w:t>
      </w:r>
      <w:r>
        <w:t>可能我觉得好像在国内，无论是</w:t>
      </w:r>
      <w:r>
        <w:rPr>
          <w:rFonts w:hint="eastAsia"/>
          <w:lang w:val="en-US" w:eastAsia="zh-CN"/>
        </w:rPr>
        <w:t>教授</w:t>
      </w:r>
      <w:r>
        <w:t>还是</w:t>
      </w:r>
      <w:r>
        <w:rPr>
          <w:rFonts w:hint="eastAsia"/>
          <w:lang w:val="en-US" w:eastAsia="zh-CN"/>
        </w:rPr>
        <w:t>讲师</w:t>
      </w:r>
      <w:r>
        <w:t>我们都习惯叫teacher。但是在这边学长学姐</w:t>
      </w:r>
      <w:r>
        <w:rPr>
          <w:rFonts w:hint="eastAsia"/>
          <w:lang w:val="en-US" w:eastAsia="zh-CN"/>
        </w:rPr>
        <w:t>告诉我，</w:t>
      </w:r>
      <w:r>
        <w:t>有的老师他是很在乎别人对于他的title称呼的，比如说他是doctor，或者他是Professor或者是associate professor就是不要叫他们teacher要叫他们doctor，或者是叫他们是教授还是副教授，我觉得这一点对我来说印象很深刻</w:t>
      </w:r>
      <w:r>
        <w:rPr>
          <w:rFonts w:hint="eastAsia"/>
          <w:lang w:eastAsia="zh-CN"/>
        </w:rPr>
        <w:t>。</w:t>
      </w:r>
      <w:r>
        <w:rPr>
          <w:rFonts w:hint="eastAsia"/>
          <w:lang w:val="en-US" w:eastAsia="zh-CN"/>
        </w:rPr>
        <w:t>第二个，</w:t>
      </w:r>
      <w:r>
        <w:t>因为在国内没有过海外经历，</w:t>
      </w:r>
      <w:r>
        <w:rPr>
          <w:rFonts w:hint="eastAsia"/>
          <w:lang w:val="en-US" w:eastAsia="zh-CN"/>
        </w:rPr>
        <w:t>也</w:t>
      </w:r>
      <w:r>
        <w:t>没有上过国际学校</w:t>
      </w:r>
      <w:r>
        <w:rPr>
          <w:rFonts w:hint="eastAsia"/>
          <w:lang w:eastAsia="zh-CN"/>
        </w:rPr>
        <w:t>，</w:t>
      </w:r>
      <w:r>
        <w:rPr>
          <w:rFonts w:hint="eastAsia"/>
          <w:lang w:val="en-US" w:eastAsia="zh-CN"/>
        </w:rPr>
        <w:t>我得适应</w:t>
      </w:r>
      <w:r>
        <w:t>全英文交流</w:t>
      </w:r>
      <w:r>
        <w:rPr>
          <w:rFonts w:hint="eastAsia"/>
          <w:lang w:eastAsia="zh-CN"/>
        </w:rPr>
        <w:t>。</w:t>
      </w:r>
      <w:r>
        <w:rPr>
          <w:rFonts w:hint="eastAsia"/>
          <w:lang w:val="en-US" w:eastAsia="zh-CN"/>
        </w:rPr>
        <w:t>第三个，</w:t>
      </w:r>
      <w:r>
        <w:t>这里的老师</w:t>
      </w:r>
      <w:r>
        <w:rPr>
          <w:rFonts w:hint="eastAsia"/>
          <w:lang w:eastAsia="zh-CN"/>
        </w:rPr>
        <w:t>，</w:t>
      </w:r>
      <w:r>
        <w:t>工作和生活是界限感很分明的，</w:t>
      </w:r>
      <w:r>
        <w:rPr>
          <w:rFonts w:hint="eastAsia"/>
          <w:lang w:val="en-US" w:eastAsia="zh-CN"/>
        </w:rPr>
        <w:t>比如说</w:t>
      </w:r>
      <w:r>
        <w:t>你有一个疑问，然后你想要去问他，然后他不一定说一定给你及时性</w:t>
      </w:r>
      <w:r>
        <w:rPr>
          <w:rFonts w:hint="eastAsia"/>
          <w:lang w:eastAsia="zh-CN"/>
        </w:rPr>
        <w:t>地</w:t>
      </w:r>
      <w:r>
        <w:t>回</w:t>
      </w:r>
      <w:r>
        <w:rPr>
          <w:rFonts w:hint="eastAsia"/>
          <w:lang w:val="en-US" w:eastAsia="zh-CN"/>
        </w:rPr>
        <w:t>复</w:t>
      </w:r>
      <w:r>
        <w:t>。因为可能恰好赶上他马上要下班了，或者是</w:t>
      </w:r>
      <w:r>
        <w:rPr>
          <w:rFonts w:hint="eastAsia"/>
          <w:lang w:val="en-US" w:eastAsia="zh-CN"/>
        </w:rPr>
        <w:t>其他事情</w:t>
      </w:r>
      <w:r>
        <w:t>。但是如果在国内的话，老师可能看到了消息，他第一时间就会去回复你。所以我觉得这一点是印象很深刻的，就是他们的生活和工作界限感是很分明的。</w:t>
      </w:r>
      <w:r>
        <w:rPr>
          <w:rFonts w:hint="eastAsia"/>
          <w:lang w:val="en-US" w:eastAsia="zh-CN"/>
        </w:rPr>
        <w:t>比如说</w:t>
      </w:r>
      <w:r>
        <w:t>有的时候会给老师发一些邮件</w:t>
      </w:r>
      <w:r>
        <w:rPr>
          <w:rFonts w:hint="eastAsia"/>
          <w:lang w:eastAsia="zh-CN"/>
        </w:rPr>
        <w:t>，</w:t>
      </w:r>
      <w:r>
        <w:t>然后老师在澳洲，就忘了时差的问题，就像昨天发了一个邮件，</w:t>
      </w:r>
      <w:r>
        <w:rPr>
          <w:rFonts w:hint="eastAsia"/>
          <w:lang w:val="en-US" w:eastAsia="zh-CN"/>
        </w:rPr>
        <w:t>老师</w:t>
      </w:r>
      <w:r>
        <w:t>早上5</w:t>
      </w:r>
      <w:r>
        <w:rPr>
          <w:rFonts w:hint="eastAsia"/>
          <w:lang w:val="en-US" w:eastAsia="zh-CN"/>
        </w:rPr>
        <w:t>点</w:t>
      </w:r>
      <w:r>
        <w:t>回复的，我在想这个老师好勤奋的</w:t>
      </w:r>
      <w:r>
        <w:rPr>
          <w:rFonts w:hint="eastAsia"/>
          <w:lang w:eastAsia="zh-CN"/>
        </w:rPr>
        <w:t>。</w:t>
      </w:r>
      <w:r>
        <w:t>结果就忘了时差的问题，所以就是有很多在国内没有意识到的问题，在这边就是一旦凸显出来的时候，就会去额外</w:t>
      </w:r>
      <w:r>
        <w:rPr>
          <w:rFonts w:hint="eastAsia"/>
          <w:lang w:eastAsia="zh-CN"/>
        </w:rPr>
        <w:t>地</w:t>
      </w:r>
      <w:r>
        <w:t>去注意一下</w:t>
      </w:r>
      <w:r>
        <w:rPr>
          <w:rFonts w:hint="eastAsia"/>
          <w:lang w:eastAsia="zh-CN"/>
        </w:rPr>
        <w:t>。</w:t>
      </w:r>
      <w:r>
        <w:rPr>
          <w:rFonts w:hint="eastAsia"/>
          <w:lang w:val="en-US" w:eastAsia="zh-CN"/>
        </w:rPr>
        <w:t>第四，我感觉这边的教育有时候</w:t>
      </w:r>
      <w:r>
        <w:t>太过于自由了</w:t>
      </w:r>
      <w:r>
        <w:rPr>
          <w:rFonts w:hint="eastAsia"/>
          <w:lang w:eastAsia="zh-CN"/>
        </w:rPr>
        <w:t>，</w:t>
      </w:r>
      <w:r>
        <w:rPr>
          <w:rFonts w:hint="eastAsia"/>
          <w:lang w:val="en-US" w:eastAsia="zh-CN"/>
        </w:rPr>
        <w:t>在国内同学说他们上课一般会</w:t>
      </w:r>
      <w:r>
        <w:t>有教材，但是这边有的时候没有教材，完全看老师的自由发挥，</w:t>
      </w:r>
      <w:r>
        <w:rPr>
          <w:rFonts w:hint="eastAsia"/>
          <w:lang w:val="en-US" w:eastAsia="zh-CN"/>
        </w:rPr>
        <w:t>结果考试</w:t>
      </w:r>
      <w:r>
        <w:t>自己在复习的时候没有</w:t>
      </w:r>
      <w:r>
        <w:rPr>
          <w:rFonts w:hint="eastAsia"/>
          <w:lang w:val="en-US" w:eastAsia="zh-CN"/>
        </w:rPr>
        <w:t>确切的复习资料，就会缺乏</w:t>
      </w:r>
      <w:r>
        <w:t>安全感</w:t>
      </w:r>
      <w:r>
        <w:rPr>
          <w:rFonts w:hint="eastAsia"/>
          <w:lang w:eastAsia="zh-CN"/>
        </w:rPr>
        <w:t>。</w:t>
      </w:r>
      <w:r>
        <w:t>这些就是我在求学经历当中开始的时候还是挺容易忽视和比较在意的问题。</w:t>
      </w:r>
      <w:bookmarkStart w:id="0" w:name="_GoBack"/>
      <w:bookmarkEnd w:id="0"/>
    </w:p>
    <w:p w14:paraId="1C0CD936">
      <w:r>
        <w:rPr>
          <w:rFonts w:hint="eastAsia"/>
          <w:lang w:eastAsia="zh-CN"/>
        </w:rPr>
        <w:t>Eva</w:t>
      </w:r>
      <w:r>
        <w:t xml:space="preserve">(00:14:51): </w:t>
      </w:r>
      <w:r>
        <w:rPr>
          <w:rFonts w:hint="eastAsia"/>
          <w:lang w:val="en-US" w:eastAsia="zh-CN"/>
        </w:rPr>
        <w:t>是呢，</w:t>
      </w:r>
      <w:r>
        <w:t>这些东西跟国内完全不一样。欢迎小鱼的加入哈，因为刚刚小鱼有事情，所以现在</w:t>
      </w:r>
      <w:r>
        <w:rPr>
          <w:rFonts w:hint="eastAsia"/>
          <w:lang w:val="en-US" w:eastAsia="zh-CN"/>
        </w:rPr>
        <w:t>才</w:t>
      </w:r>
      <w:r>
        <w:t>加入</w:t>
      </w:r>
      <w:r>
        <w:rPr>
          <w:rFonts w:hint="eastAsia"/>
          <w:lang w:val="en-US" w:eastAsia="zh-CN"/>
        </w:rPr>
        <w:t>进来。</w:t>
      </w:r>
      <w:r>
        <w:t>小鱼，我们现在讨论的是</w:t>
      </w:r>
      <w:r>
        <w:rPr>
          <w:rFonts w:hint="eastAsia"/>
          <w:lang w:val="en-US" w:eastAsia="zh-CN"/>
        </w:rPr>
        <w:t>大家</w:t>
      </w:r>
      <w:r>
        <w:t>刚来马来西亚最初的求学经历</w:t>
      </w:r>
      <w:r>
        <w:rPr>
          <w:rFonts w:hint="eastAsia"/>
          <w:lang w:eastAsia="zh-CN"/>
        </w:rPr>
        <w:t>，</w:t>
      </w:r>
      <w:r>
        <w:t>对于马来西亚这边学校的适应</w:t>
      </w:r>
      <w:r>
        <w:rPr>
          <w:rFonts w:hint="eastAsia"/>
          <w:lang w:val="en-US" w:eastAsia="zh-CN"/>
        </w:rPr>
        <w:t>情况</w:t>
      </w:r>
      <w:r>
        <w:rPr>
          <w:rFonts w:hint="eastAsia"/>
          <w:lang w:eastAsia="zh-CN"/>
        </w:rPr>
        <w:t>，</w:t>
      </w:r>
      <w:r>
        <w:rPr>
          <w:rFonts w:hint="eastAsia"/>
          <w:lang w:val="en-US" w:eastAsia="zh-CN"/>
        </w:rPr>
        <w:t>以及</w:t>
      </w:r>
      <w:r>
        <w:t>适应过程中</w:t>
      </w:r>
      <w:r>
        <w:rPr>
          <w:rFonts w:hint="eastAsia"/>
          <w:lang w:val="en-US" w:eastAsia="zh-CN"/>
        </w:rPr>
        <w:t>是否有</w:t>
      </w:r>
      <w:r>
        <w:t>比较大的学习压力？想请你聊一聊。</w:t>
      </w:r>
    </w:p>
    <w:p w14:paraId="6C283D23">
      <w:r>
        <w:rPr>
          <w:rFonts w:hint="eastAsia"/>
          <w:lang w:eastAsia="zh-CN"/>
        </w:rPr>
        <w:t>YuYe</w:t>
      </w:r>
      <w:r>
        <w:t xml:space="preserve">(00:15:26): </w:t>
      </w:r>
      <w:r>
        <w:rPr>
          <w:rFonts w:hint="eastAsia"/>
          <w:lang w:val="en-US" w:eastAsia="zh-CN"/>
        </w:rPr>
        <w:t>好，</w:t>
      </w:r>
      <w:r>
        <w:t>其实我来马来西亚的时候，没有遇到太多的问题，</w:t>
      </w:r>
      <w:r>
        <w:rPr>
          <w:rFonts w:hint="eastAsia"/>
          <w:lang w:val="en-US" w:eastAsia="zh-CN"/>
        </w:rPr>
        <w:t>比较</w:t>
      </w:r>
      <w:r>
        <w:t>一路畅通</w:t>
      </w:r>
      <w:r>
        <w:rPr>
          <w:rFonts w:hint="eastAsia"/>
          <w:lang w:eastAsia="zh-CN"/>
        </w:rPr>
        <w:t>。</w:t>
      </w:r>
      <w:r>
        <w:t>因为。因为有认识的</w:t>
      </w:r>
      <w:r>
        <w:rPr>
          <w:rFonts w:hint="eastAsia"/>
          <w:lang w:val="en-US" w:eastAsia="zh-CN"/>
        </w:rPr>
        <w:t>朋友</w:t>
      </w:r>
      <w:r>
        <w:t>在</w:t>
      </w:r>
      <w:r>
        <w:rPr>
          <w:rFonts w:hint="eastAsia"/>
          <w:lang w:val="en-US" w:eastAsia="zh-CN"/>
        </w:rPr>
        <w:t>马来西亚</w:t>
      </w:r>
      <w:r>
        <w:t>上</w:t>
      </w:r>
      <w:r>
        <w:rPr>
          <w:rFonts w:hint="eastAsia"/>
          <w:lang w:val="en-US" w:eastAsia="zh-CN"/>
        </w:rPr>
        <w:t>学</w:t>
      </w:r>
      <w:r>
        <w:t>，</w:t>
      </w:r>
      <w:r>
        <w:rPr>
          <w:rFonts w:hint="eastAsia"/>
          <w:lang w:val="en-US" w:eastAsia="zh-CN"/>
        </w:rPr>
        <w:t>也是</w:t>
      </w:r>
      <w:r>
        <w:t>因为他的关系，</w:t>
      </w:r>
      <w:r>
        <w:rPr>
          <w:rFonts w:hint="eastAsia"/>
          <w:lang w:val="en-US" w:eastAsia="zh-CN"/>
        </w:rPr>
        <w:t>我才</w:t>
      </w:r>
      <w:r>
        <w:t>过来</w:t>
      </w:r>
      <w:r>
        <w:rPr>
          <w:rFonts w:hint="eastAsia"/>
          <w:lang w:val="en-US" w:eastAsia="zh-CN"/>
        </w:rPr>
        <w:t>这边</w:t>
      </w:r>
      <w:r>
        <w:t>。我是20年过来</w:t>
      </w:r>
      <w:r>
        <w:rPr>
          <w:rFonts w:hint="eastAsia"/>
          <w:lang w:val="en-US" w:eastAsia="zh-CN"/>
        </w:rPr>
        <w:t>的，先</w:t>
      </w:r>
      <w:r>
        <w:t>读</w:t>
      </w:r>
      <w:r>
        <w:rPr>
          <w:rFonts w:hint="eastAsia"/>
          <w:lang w:val="en-US" w:eastAsia="zh-CN"/>
        </w:rPr>
        <w:t>的</w:t>
      </w:r>
      <w:r>
        <w:t>语言班</w:t>
      </w:r>
      <w:r>
        <w:rPr>
          <w:rFonts w:hint="eastAsia"/>
          <w:lang w:eastAsia="zh-CN"/>
        </w:rPr>
        <w:t>，</w:t>
      </w:r>
      <w:r>
        <w:t>过了没多久就进入疫情了，</w:t>
      </w:r>
      <w:r>
        <w:rPr>
          <w:rFonts w:hint="eastAsia"/>
          <w:lang w:val="en-US" w:eastAsia="zh-CN"/>
        </w:rPr>
        <w:t>接着</w:t>
      </w:r>
      <w:r>
        <w:t>就开始上网课。但确实</w:t>
      </w:r>
      <w:r>
        <w:rPr>
          <w:rFonts w:hint="eastAsia"/>
          <w:lang w:val="en-US" w:eastAsia="zh-CN"/>
        </w:rPr>
        <w:t>有像Olivia说到的，这边很多课程没有教材，老师上课都是</w:t>
      </w:r>
      <w:r>
        <w:t>根据自己的教书情况来</w:t>
      </w:r>
      <w:r>
        <w:rPr>
          <w:rFonts w:hint="eastAsia"/>
          <w:lang w:val="en-US" w:eastAsia="zh-CN"/>
        </w:rPr>
        <w:t>给</w:t>
      </w:r>
      <w:r>
        <w:t>一些slide</w:t>
      </w:r>
      <w:r>
        <w:rPr>
          <w:rFonts w:hint="eastAsia"/>
          <w:lang w:val="en-US" w:eastAsia="zh-CN"/>
        </w:rPr>
        <w:t>s</w:t>
      </w:r>
      <w:r>
        <w:t>，你只能看他</w:t>
      </w:r>
      <w:r>
        <w:rPr>
          <w:rFonts w:hint="eastAsia"/>
          <w:lang w:val="en-US" w:eastAsia="zh-CN"/>
        </w:rPr>
        <w:t>的这些slides，</w:t>
      </w:r>
      <w:r>
        <w:t>没有</w:t>
      </w:r>
      <w:r>
        <w:rPr>
          <w:rFonts w:hint="eastAsia"/>
          <w:lang w:val="en-US" w:eastAsia="zh-CN"/>
        </w:rPr>
        <w:t>特定的</w:t>
      </w:r>
      <w:r>
        <w:t>书籍给你去复习</w:t>
      </w:r>
      <w:r>
        <w:rPr>
          <w:rFonts w:hint="eastAsia"/>
          <w:lang w:eastAsia="zh-CN"/>
        </w:rPr>
        <w:t>。</w:t>
      </w:r>
      <w:r>
        <w:t>因为我学的是计算机专业，很多东西都是需要自己学习的。就比如编程之类的，所以我认为他们的教学方式是比较开放性的，他们不拘于你的书籍，而是需要你在自身方面，在课外需要学习很多</w:t>
      </w:r>
      <w:r>
        <w:rPr>
          <w:rFonts w:hint="eastAsia"/>
          <w:lang w:val="en-US" w:eastAsia="zh-CN"/>
        </w:rPr>
        <w:t>知识</w:t>
      </w:r>
      <w:r>
        <w:t>。</w:t>
      </w:r>
    </w:p>
    <w:p w14:paraId="7D427DA0">
      <w:r>
        <w:rPr>
          <w:rFonts w:hint="eastAsia"/>
          <w:lang w:eastAsia="zh-CN"/>
        </w:rPr>
        <w:t>Eva</w:t>
      </w:r>
      <w:r>
        <w:t>(00:16:47): 确实是。好的。</w:t>
      </w:r>
      <w:r>
        <w:rPr>
          <w:rFonts w:hint="eastAsia"/>
          <w:lang w:val="en-US" w:eastAsia="zh-CN"/>
        </w:rPr>
        <w:t>柚子，</w:t>
      </w:r>
      <w:r>
        <w:t>我想问一下，你在马来西亚留学过程中使用频率最高的五个app是哪五个？包括local本地的</w:t>
      </w:r>
      <w:r>
        <w:rPr>
          <w:rFonts w:hint="eastAsia"/>
          <w:lang w:eastAsia="zh-CN"/>
        </w:rPr>
        <w:t>，</w:t>
      </w:r>
      <w:r>
        <w:t>international的，也包括我们中国的app。</w:t>
      </w:r>
    </w:p>
    <w:p w14:paraId="03315FD4">
      <w:pPr>
        <w:rPr>
          <w:rFonts w:hint="eastAsia"/>
          <w:lang w:val="en-US" w:eastAsia="zh-CN"/>
        </w:rPr>
      </w:pPr>
      <w:r>
        <w:rPr>
          <w:rFonts w:hint="eastAsia"/>
          <w:lang w:eastAsia="zh-CN"/>
        </w:rPr>
        <w:t>ZhangTianyou</w:t>
      </w:r>
      <w:r>
        <w:t>(00:17:07): What</w:t>
      </w:r>
      <w:r>
        <w:rPr>
          <w:rFonts w:hint="eastAsia"/>
          <w:lang w:val="en-US" w:eastAsia="zh-CN"/>
        </w:rPr>
        <w:t>sApp, Telegram,TouchGo,</w:t>
      </w:r>
      <w:r>
        <w:t>Grab</w:t>
      </w:r>
      <w:r>
        <w:rPr>
          <w:rFonts w:hint="eastAsia"/>
          <w:lang w:val="en-US" w:eastAsia="zh-CN"/>
        </w:rPr>
        <w:t>,</w:t>
      </w:r>
      <w:r>
        <w:t>还有就是谷歌</w:t>
      </w:r>
      <w:r>
        <w:rPr>
          <w:rFonts w:hint="eastAsia"/>
          <w:lang w:val="en-US" w:eastAsia="zh-CN"/>
        </w:rPr>
        <w:t>邮箱，翻译和地图等一系列的。</w:t>
      </w:r>
    </w:p>
    <w:p w14:paraId="051E3906">
      <w:r>
        <w:rPr>
          <w:rFonts w:hint="eastAsia"/>
          <w:lang w:eastAsia="zh-CN"/>
        </w:rPr>
        <w:t>Eva</w:t>
      </w:r>
      <w:r>
        <w:t>(00:17:27): 大部分都是国外的软件哈！你</w:t>
      </w:r>
      <w:r>
        <w:rPr>
          <w:rFonts w:hint="eastAsia"/>
          <w:lang w:val="en-US" w:eastAsia="zh-CN"/>
        </w:rPr>
        <w:t>在这边</w:t>
      </w:r>
      <w:r>
        <w:t>用国内的软件多不多？</w:t>
      </w:r>
    </w:p>
    <w:p w14:paraId="403F8636">
      <w:r>
        <w:rPr>
          <w:rFonts w:hint="eastAsia"/>
          <w:lang w:eastAsia="zh-CN"/>
        </w:rPr>
        <w:t>ZhangTianyou</w:t>
      </w:r>
      <w:r>
        <w:t>(00:17:36): 国内的软件的话就是微信</w:t>
      </w:r>
      <w:r>
        <w:rPr>
          <w:rFonts w:hint="eastAsia"/>
          <w:lang w:eastAsia="zh-CN"/>
        </w:rPr>
        <w:t>，</w:t>
      </w:r>
      <w:r>
        <w:t>微博</w:t>
      </w:r>
      <w:r>
        <w:rPr>
          <w:rFonts w:hint="eastAsia"/>
          <w:lang w:eastAsia="zh-CN"/>
        </w:rPr>
        <w:t>，</w:t>
      </w:r>
      <w:r>
        <w:rPr>
          <w:rFonts w:hint="eastAsia"/>
          <w:lang w:val="en-US" w:eastAsia="zh-CN"/>
        </w:rPr>
        <w:t>QQ</w:t>
      </w:r>
      <w:r>
        <w:t>音乐</w:t>
      </w:r>
      <w:r>
        <w:rPr>
          <w:rFonts w:hint="eastAsia"/>
          <w:lang w:eastAsia="zh-CN"/>
        </w:rPr>
        <w:t>，</w:t>
      </w:r>
      <w:r>
        <w:t>支付宝</w:t>
      </w:r>
      <w:r>
        <w:rPr>
          <w:rFonts w:hint="eastAsia"/>
          <w:lang w:val="en-US" w:eastAsia="zh-CN"/>
        </w:rPr>
        <w:t>和</w:t>
      </w:r>
      <w:r>
        <w:t>淘宝。</w:t>
      </w:r>
    </w:p>
    <w:p w14:paraId="08D79146">
      <w:r>
        <w:rPr>
          <w:rFonts w:hint="eastAsia"/>
          <w:lang w:eastAsia="zh-CN"/>
        </w:rPr>
        <w:t>Eva</w:t>
      </w:r>
      <w:r>
        <w:t>(00:18:04): 像你用这些社交媒体与马来西亚当地的同学，或者说老师沟通的频率高不高，一般是侧重哪方面的沟通？</w:t>
      </w:r>
    </w:p>
    <w:p w14:paraId="71EB4AA7">
      <w:r>
        <w:rPr>
          <w:rFonts w:hint="eastAsia"/>
          <w:lang w:eastAsia="zh-CN"/>
        </w:rPr>
        <w:t>ZhangTianyou</w:t>
      </w:r>
      <w:r>
        <w:t>(00:18:16): 一般跟老师的话</w:t>
      </w:r>
      <w:r>
        <w:rPr>
          <w:rFonts w:hint="eastAsia"/>
          <w:lang w:eastAsia="zh-CN"/>
        </w:rPr>
        <w:t>，</w:t>
      </w:r>
      <w:r>
        <w:t>可能沟通没有那么频繁</w:t>
      </w:r>
      <w:r>
        <w:rPr>
          <w:rFonts w:hint="eastAsia"/>
          <w:lang w:eastAsia="zh-CN"/>
        </w:rPr>
        <w:t>。</w:t>
      </w:r>
      <w:r>
        <w:t>因为老师其实他</w:t>
      </w:r>
      <w:r>
        <w:rPr>
          <w:rFonts w:hint="eastAsia"/>
          <w:lang w:eastAsia="zh-CN"/>
        </w:rPr>
        <w:t>回</w:t>
      </w:r>
      <w:r>
        <w:t>消息的频率是很慢的</w:t>
      </w:r>
      <w:r>
        <w:rPr>
          <w:rFonts w:hint="eastAsia"/>
          <w:lang w:eastAsia="zh-CN"/>
        </w:rPr>
        <w:t>，</w:t>
      </w:r>
      <w:r>
        <w:t>基本上就是发完消息之后很久才能得到回复。然后跟</w:t>
      </w:r>
      <w:r>
        <w:rPr>
          <w:rFonts w:hint="eastAsia"/>
          <w:lang w:val="en-US" w:eastAsia="zh-CN"/>
        </w:rPr>
        <w:t>本国</w:t>
      </w:r>
      <w:r>
        <w:t>同学之间</w:t>
      </w:r>
      <w:r>
        <w:rPr>
          <w:rFonts w:hint="eastAsia"/>
          <w:lang w:val="en-US" w:eastAsia="zh-CN"/>
        </w:rPr>
        <w:t>更多的是</w:t>
      </w:r>
      <w:r>
        <w:t>学习之外的</w:t>
      </w:r>
      <w:r>
        <w:rPr>
          <w:rFonts w:hint="eastAsia"/>
          <w:lang w:val="en-US" w:eastAsia="zh-CN"/>
        </w:rPr>
        <w:t>交流</w:t>
      </w:r>
      <w:r>
        <w:t>。</w:t>
      </w:r>
      <w:r>
        <w:rPr>
          <w:rFonts w:hint="eastAsia"/>
          <w:lang w:val="en-US" w:eastAsia="zh-CN"/>
        </w:rPr>
        <w:t>另外，</w:t>
      </w:r>
      <w:r>
        <w:t>为了</w:t>
      </w:r>
      <w:r>
        <w:rPr>
          <w:rFonts w:hint="eastAsia"/>
          <w:lang w:val="en-US" w:eastAsia="zh-CN"/>
        </w:rPr>
        <w:t>完成</w:t>
      </w:r>
      <w:r>
        <w:t>小组作业</w:t>
      </w:r>
      <w:r>
        <w:rPr>
          <w:rFonts w:hint="eastAsia"/>
          <w:lang w:eastAsia="zh-CN"/>
        </w:rPr>
        <w:t>，</w:t>
      </w:r>
      <w:r>
        <w:rPr>
          <w:rFonts w:hint="eastAsia"/>
          <w:lang w:val="en-US" w:eastAsia="zh-CN"/>
        </w:rPr>
        <w:t>会</w:t>
      </w:r>
      <w:r>
        <w:t>跟当地的同学</w:t>
      </w:r>
      <w:r>
        <w:rPr>
          <w:rFonts w:hint="eastAsia"/>
          <w:lang w:val="en-US" w:eastAsia="zh-CN"/>
        </w:rPr>
        <w:t>组队</w:t>
      </w:r>
      <w:r>
        <w:t>，着重在小组作业</w:t>
      </w:r>
      <w:r>
        <w:rPr>
          <w:rFonts w:hint="eastAsia"/>
          <w:lang w:val="en-US" w:eastAsia="zh-CN"/>
        </w:rPr>
        <w:t>沟通</w:t>
      </w:r>
      <w:r>
        <w:t>。</w:t>
      </w:r>
    </w:p>
    <w:p w14:paraId="1C3C35AA">
      <w:r>
        <w:rPr>
          <w:rFonts w:hint="eastAsia"/>
          <w:lang w:eastAsia="zh-CN"/>
        </w:rPr>
        <w:t>Eva</w:t>
      </w:r>
      <w:r>
        <w:t xml:space="preserve">(00:18:52): </w:t>
      </w:r>
      <w:r>
        <w:rPr>
          <w:rFonts w:hint="eastAsia"/>
          <w:lang w:val="en-US" w:eastAsia="zh-CN"/>
        </w:rPr>
        <w:t>那</w:t>
      </w:r>
      <w:r>
        <w:t>像平时</w:t>
      </w:r>
      <w:r>
        <w:rPr>
          <w:rFonts w:hint="eastAsia"/>
          <w:lang w:val="en-US" w:eastAsia="zh-CN"/>
        </w:rPr>
        <w:t>出</w:t>
      </w:r>
      <w:r>
        <w:t>去玩，或者说有时候遇到一些什么情感，生活压力的时候，你会不会用你刚才罗列的这些社交媒体去跟你国内的家人或朋友去沟通？</w:t>
      </w:r>
    </w:p>
    <w:p w14:paraId="4784EB72">
      <w:r>
        <w:rPr>
          <w:rFonts w:hint="eastAsia"/>
          <w:lang w:eastAsia="zh-CN"/>
        </w:rPr>
        <w:t>ZhangTianyou</w:t>
      </w:r>
      <w:r>
        <w:t>(00:19:06): 会的。</w:t>
      </w:r>
    </w:p>
    <w:p w14:paraId="60329C92">
      <w:r>
        <w:rPr>
          <w:rFonts w:hint="eastAsia"/>
          <w:lang w:eastAsia="zh-CN"/>
        </w:rPr>
        <w:t>Eva</w:t>
      </w:r>
      <w:r>
        <w:t>(00:19:09): 那所以一般就是学习方面就更多的是跟当地的同学和老师，然后如果是关于生活，情感，心理方面的，就是跟国内的朋友和家人是这样吗？</w:t>
      </w:r>
    </w:p>
    <w:p w14:paraId="2B175111">
      <w:r>
        <w:rPr>
          <w:rFonts w:hint="eastAsia"/>
          <w:lang w:eastAsia="zh-CN"/>
        </w:rPr>
        <w:t>ZhangTianyou</w:t>
      </w:r>
      <w:r>
        <w:t>(00:19:21): 对的。</w:t>
      </w:r>
    </w:p>
    <w:p w14:paraId="00669C6E">
      <w:r>
        <w:rPr>
          <w:rFonts w:hint="eastAsia"/>
          <w:lang w:eastAsia="zh-CN"/>
        </w:rPr>
        <w:t>Eva</w:t>
      </w:r>
      <w:r>
        <w:t>(00:19:25): 我想问一下</w:t>
      </w:r>
      <w:r>
        <w:rPr>
          <w:rFonts w:hint="eastAsia"/>
          <w:lang w:val="en-US" w:eastAsia="zh-CN"/>
        </w:rPr>
        <w:t>越越，</w:t>
      </w:r>
      <w:r>
        <w:t>你使用频率最高的五个app是什么？</w:t>
      </w:r>
      <w:r>
        <w:rPr>
          <w:rFonts w:hint="eastAsia"/>
          <w:lang w:val="en-US" w:eastAsia="zh-CN"/>
        </w:rPr>
        <w:t>包含</w:t>
      </w:r>
      <w:r>
        <w:t>国内和国际</w:t>
      </w:r>
      <w:r>
        <w:rPr>
          <w:rFonts w:hint="eastAsia"/>
          <w:lang w:eastAsia="zh-CN"/>
        </w:rPr>
        <w:t>。Zou Yue</w:t>
      </w:r>
      <w:r>
        <w:t>(00:19:42): 打车的话我一般会用</w:t>
      </w:r>
      <w:r>
        <w:rPr>
          <w:rFonts w:hint="eastAsia"/>
          <w:lang w:val="en-US" w:eastAsia="zh-CN"/>
        </w:rPr>
        <w:t>Grab,inDrive.</w:t>
      </w:r>
      <w:r>
        <w:t>然后的话</w:t>
      </w:r>
      <w:r>
        <w:rPr>
          <w:rFonts w:hint="eastAsia"/>
          <w:lang w:val="en-US" w:eastAsia="zh-CN"/>
        </w:rPr>
        <w:t>是</w:t>
      </w:r>
      <w:r>
        <w:t>谷歌地图，谷歌翻译</w:t>
      </w:r>
      <w:r>
        <w:rPr>
          <w:rFonts w:hint="eastAsia"/>
          <w:lang w:eastAsia="zh-CN"/>
        </w:rPr>
        <w:t>，</w:t>
      </w:r>
      <w:r>
        <w:rPr>
          <w:rFonts w:hint="eastAsia"/>
          <w:lang w:val="en-US" w:eastAsia="zh-CN"/>
        </w:rPr>
        <w:t>W</w:t>
      </w:r>
      <w:r>
        <w:t>hat</w:t>
      </w:r>
      <w:r>
        <w:rPr>
          <w:rFonts w:hint="eastAsia"/>
          <w:lang w:val="en-US" w:eastAsia="zh-CN"/>
        </w:rPr>
        <w:t>sApp</w:t>
      </w:r>
      <w:r>
        <w:t xml:space="preserve"> </w:t>
      </w:r>
      <w:r>
        <w:rPr>
          <w:rFonts w:hint="eastAsia"/>
          <w:lang w:val="en-US" w:eastAsia="zh-CN"/>
        </w:rPr>
        <w:t>,</w:t>
      </w:r>
      <w:r>
        <w:t>还有一般出去玩的话会看国内的小红书。因为他们本地</w:t>
      </w:r>
      <w:r>
        <w:rPr>
          <w:rFonts w:hint="eastAsia"/>
          <w:lang w:val="en-US" w:eastAsia="zh-CN"/>
        </w:rPr>
        <w:t>华人</w:t>
      </w:r>
      <w:r>
        <w:t>也是会开小红书的。他出去玩</w:t>
      </w:r>
      <w:r>
        <w:rPr>
          <w:rFonts w:hint="eastAsia"/>
          <w:lang w:val="en-US" w:eastAsia="zh-CN"/>
        </w:rPr>
        <w:t>写的一些</w:t>
      </w:r>
      <w:r>
        <w:t>攻略什么的，也是在小红书上面看的。</w:t>
      </w:r>
    </w:p>
    <w:p w14:paraId="55072D4A">
      <w:r>
        <w:rPr>
          <w:rFonts w:hint="eastAsia"/>
          <w:lang w:eastAsia="zh-CN"/>
        </w:rPr>
        <w:t>Eva</w:t>
      </w:r>
      <w:r>
        <w:t xml:space="preserve">(00:20:24): </w:t>
      </w:r>
      <w:r>
        <w:rPr>
          <w:rFonts w:hint="eastAsia"/>
          <w:lang w:val="en-US" w:eastAsia="zh-CN"/>
        </w:rPr>
        <w:t>小红书</w:t>
      </w:r>
      <w:r>
        <w:t>有点像万能宝典。</w:t>
      </w:r>
      <w:r>
        <w:rPr>
          <w:rFonts w:hint="eastAsia"/>
          <w:lang w:val="en-US" w:eastAsia="zh-CN"/>
        </w:rPr>
        <w:t>各位，</w:t>
      </w:r>
      <w:r>
        <w:t xml:space="preserve"> 因为这个问题对我的研究比较重要，我更多的是研究社交媒体，特别是媒体技术里面的社交媒体对于咱们留学生在大</w:t>
      </w:r>
      <w:r>
        <w:rPr>
          <w:rFonts w:hint="eastAsia"/>
          <w:lang w:val="en-US" w:eastAsia="zh-CN"/>
        </w:rPr>
        <w:t>马</w:t>
      </w:r>
      <w:r>
        <w:t>的一个适应情况，所以我需要咱们在场的每个同学都进行一个意见的发表哈。</w:t>
      </w:r>
    </w:p>
    <w:p w14:paraId="0D22332A">
      <w:r>
        <w:rPr>
          <w:rFonts w:hint="eastAsia"/>
          <w:lang w:eastAsia="zh-CN"/>
        </w:rPr>
        <w:t>Eva</w:t>
      </w:r>
      <w:r>
        <w:t>(00:20:47): 下一个就请</w:t>
      </w:r>
      <w:r>
        <w:rPr>
          <w:rFonts w:hint="eastAsia"/>
          <w:lang w:val="en-US" w:eastAsia="zh-CN"/>
        </w:rPr>
        <w:t>O</w:t>
      </w:r>
      <w:r>
        <w:t>liv</w:t>
      </w:r>
      <w:r>
        <w:rPr>
          <w:rFonts w:hint="eastAsia"/>
          <w:lang w:val="en-US" w:eastAsia="zh-CN"/>
        </w:rPr>
        <w:t>i</w:t>
      </w:r>
      <w:r>
        <w:t>a</w:t>
      </w:r>
      <w:r>
        <w:rPr>
          <w:rFonts w:hint="eastAsia"/>
          <w:lang w:val="en-US" w:eastAsia="zh-CN"/>
        </w:rPr>
        <w:t>说说</w:t>
      </w:r>
      <w:r>
        <w:t>吧。</w:t>
      </w:r>
    </w:p>
    <w:p w14:paraId="743B6D98">
      <w:pPr>
        <w:rPr>
          <w:rFonts w:hint="eastAsia" w:eastAsia="宋体"/>
          <w:lang w:eastAsia="zh-CN"/>
        </w:rPr>
      </w:pPr>
      <w:r>
        <w:t>Olivia(00:20:52): 我看了一下我的那个屏幕使用时间分布，结合自己平时</w:t>
      </w:r>
      <w:r>
        <w:rPr>
          <w:rFonts w:hint="eastAsia"/>
          <w:lang w:val="en-US" w:eastAsia="zh-CN"/>
        </w:rPr>
        <w:t>使用频率。</w:t>
      </w:r>
      <w:r>
        <w:t>第一名当然就是微信，然后是QQ邮箱，谷歌邮箱和谷歌学术</w:t>
      </w:r>
      <w:r>
        <w:rPr>
          <w:rFonts w:hint="eastAsia"/>
          <w:lang w:eastAsia="zh-CN"/>
        </w:rPr>
        <w:t>，</w:t>
      </w:r>
      <w:r>
        <w:t>网易有道</w:t>
      </w:r>
      <w:r>
        <w:rPr>
          <w:rFonts w:hint="eastAsia"/>
          <w:lang w:val="en-US" w:eastAsia="zh-CN"/>
        </w:rPr>
        <w:t>词典，</w:t>
      </w:r>
      <w:r>
        <w:t>因为得借助一些翻译。还有</w:t>
      </w:r>
      <w:r>
        <w:rPr>
          <w:rFonts w:hint="eastAsia"/>
          <w:lang w:val="en-US" w:eastAsia="zh-CN"/>
        </w:rPr>
        <w:t>W</w:t>
      </w:r>
      <w:r>
        <w:t xml:space="preserve">hats </w:t>
      </w:r>
      <w:r>
        <w:rPr>
          <w:rFonts w:hint="eastAsia"/>
          <w:lang w:val="en-US" w:eastAsia="zh-CN"/>
        </w:rPr>
        <w:t>Ap</w:t>
      </w:r>
      <w:r>
        <w:t>p</w:t>
      </w:r>
      <w:r>
        <w:rPr>
          <w:rFonts w:hint="eastAsia"/>
          <w:lang w:eastAsia="zh-CN"/>
        </w:rPr>
        <w:t>，</w:t>
      </w:r>
      <w:r>
        <w:rPr>
          <w:rFonts w:hint="eastAsia"/>
          <w:lang w:val="en-US" w:eastAsia="zh-CN"/>
        </w:rPr>
        <w:t>W</w:t>
      </w:r>
      <w:r>
        <w:t xml:space="preserve">hats </w:t>
      </w:r>
      <w:r>
        <w:rPr>
          <w:rFonts w:hint="eastAsia"/>
          <w:lang w:val="en-US" w:eastAsia="zh-CN"/>
        </w:rPr>
        <w:t>Ap</w:t>
      </w:r>
      <w:r>
        <w:t>p</w:t>
      </w:r>
      <w:r>
        <w:rPr>
          <w:rFonts w:hint="eastAsia"/>
          <w:lang w:val="en-US" w:eastAsia="zh-CN"/>
        </w:rPr>
        <w:t>和微信并列用来跟国内外进行交流。</w:t>
      </w:r>
      <w:r>
        <w:rPr>
          <w:rFonts w:hint="eastAsia"/>
          <w:lang w:eastAsia="zh-CN"/>
        </w:rPr>
        <w:t>Eva</w:t>
      </w:r>
      <w:r>
        <w:t>(00:21:31): 像你一般用邮箱跟老师</w:t>
      </w:r>
      <w:r>
        <w:rPr>
          <w:rFonts w:hint="eastAsia"/>
          <w:lang w:val="en-US" w:eastAsia="zh-CN"/>
        </w:rPr>
        <w:t>进行</w:t>
      </w:r>
      <w:r>
        <w:t>学术交流</w:t>
      </w:r>
      <w:r>
        <w:rPr>
          <w:rFonts w:hint="eastAsia"/>
          <w:lang w:val="en-US" w:eastAsia="zh-CN"/>
        </w:rPr>
        <w:t>吗还是Whatsapp</w:t>
      </w:r>
      <w:r>
        <w:rPr>
          <w:rFonts w:hint="eastAsia"/>
          <w:lang w:eastAsia="zh-CN"/>
        </w:rPr>
        <w:t>？</w:t>
      </w:r>
    </w:p>
    <w:p w14:paraId="5D579A47">
      <w:pPr>
        <w:rPr>
          <w:rFonts w:hint="eastAsia" w:eastAsia="宋体"/>
          <w:lang w:eastAsia="zh-CN"/>
        </w:rPr>
      </w:pPr>
      <w:r>
        <w:t>Olivia(00:21:36): 对，跟老师沟通</w:t>
      </w:r>
      <w:r>
        <w:rPr>
          <w:rFonts w:hint="eastAsia"/>
          <w:lang w:val="en-US" w:eastAsia="zh-CN"/>
        </w:rPr>
        <w:t>用谷歌邮箱</w:t>
      </w:r>
      <w:r>
        <w:t>多一些，还有就是</w:t>
      </w:r>
      <w:r>
        <w:rPr>
          <w:rFonts w:hint="eastAsia"/>
          <w:lang w:val="en-US" w:eastAsia="zh-CN"/>
        </w:rPr>
        <w:t>收集一些</w:t>
      </w:r>
      <w:r>
        <w:t>问卷或者</w:t>
      </w:r>
      <w:r>
        <w:rPr>
          <w:rFonts w:hint="eastAsia"/>
          <w:lang w:val="en-US" w:eastAsia="zh-CN"/>
        </w:rPr>
        <w:t>其他数据</w:t>
      </w:r>
      <w:r>
        <w:t>。不一定</w:t>
      </w:r>
      <w:r>
        <w:rPr>
          <w:rFonts w:hint="eastAsia"/>
          <w:lang w:val="en-US" w:eastAsia="zh-CN"/>
        </w:rPr>
        <w:t>非得</w:t>
      </w:r>
      <w:r>
        <w:t>是本校的老师，可能还有其他学校的老师，会问他们一些意见，然后他们有的会</w:t>
      </w:r>
      <w:r>
        <w:rPr>
          <w:rFonts w:hint="eastAsia"/>
          <w:lang w:val="en-US" w:eastAsia="zh-CN"/>
        </w:rPr>
        <w:t>回复</w:t>
      </w:r>
      <w:r>
        <w:t>，有的可能就是没有回复。</w:t>
      </w:r>
      <w:r>
        <w:rPr>
          <w:rFonts w:hint="eastAsia"/>
          <w:lang w:val="en-US" w:eastAsia="zh-CN"/>
        </w:rPr>
        <w:t>还有写论文的时候会用一下</w:t>
      </w:r>
      <w:r>
        <w:t>research gate，因为这里可以去关注一些学术</w:t>
      </w:r>
      <w:r>
        <w:rPr>
          <w:rFonts w:hint="eastAsia"/>
          <w:lang w:val="en-US" w:eastAsia="zh-CN"/>
        </w:rPr>
        <w:t>学者</w:t>
      </w:r>
      <w:r>
        <w:t>，去看他们最近</w:t>
      </w:r>
      <w:r>
        <w:rPr>
          <w:rFonts w:hint="eastAsia"/>
          <w:lang w:val="en-US" w:eastAsia="zh-CN"/>
        </w:rPr>
        <w:t>发表</w:t>
      </w:r>
      <w:r>
        <w:t>的文章和一些前沿性的一些东西</w:t>
      </w:r>
      <w:r>
        <w:rPr>
          <w:rFonts w:hint="eastAsia"/>
          <w:lang w:eastAsia="zh-CN"/>
        </w:rPr>
        <w:t>。</w:t>
      </w:r>
    </w:p>
    <w:p w14:paraId="1A7FE82A">
      <w:r>
        <w:rPr>
          <w:rFonts w:hint="eastAsia"/>
          <w:lang w:eastAsia="zh-CN"/>
        </w:rPr>
        <w:t>Eva</w:t>
      </w:r>
      <w:r>
        <w:t>(00:22:38): 那你用社交媒体跟国内家人沟通的频率高不高？</w:t>
      </w:r>
    </w:p>
    <w:p w14:paraId="16685E25">
      <w:pPr>
        <w:rPr>
          <w:rFonts w:hint="eastAsia"/>
          <w:lang w:eastAsia="zh-CN"/>
        </w:rPr>
      </w:pPr>
      <w:r>
        <w:t>Olivia(00:22:44): 跟家人沟通的频率两天一次或两三天一次，但不是每天都在沟通。其他时间可能会看一些群里别人分享的书籍，讲座</w:t>
      </w:r>
      <w:r>
        <w:rPr>
          <w:rFonts w:hint="eastAsia"/>
          <w:lang w:eastAsia="zh-CN"/>
        </w:rPr>
        <w:t>。</w:t>
      </w:r>
      <w:r>
        <w:t>最近我们学校有很多图书馆</w:t>
      </w:r>
      <w:r>
        <w:rPr>
          <w:rFonts w:hint="eastAsia"/>
          <w:lang w:eastAsia="zh-CN"/>
        </w:rPr>
        <w:t>针对</w:t>
      </w:r>
      <w:r>
        <w:t>学生</w:t>
      </w:r>
      <w:r>
        <w:rPr>
          <w:rFonts w:hint="eastAsia"/>
          <w:lang w:val="en-US" w:eastAsia="zh-CN"/>
        </w:rPr>
        <w:t>举办</w:t>
      </w:r>
      <w:r>
        <w:t>的</w:t>
      </w:r>
      <w:r>
        <w:rPr>
          <w:rFonts w:hint="eastAsia"/>
          <w:lang w:val="en-US" w:eastAsia="zh-CN"/>
        </w:rPr>
        <w:t>关于</w:t>
      </w:r>
      <w:r>
        <w:t>信息素养方面的讲座，比如</w:t>
      </w:r>
      <w:r>
        <w:rPr>
          <w:rFonts w:hint="eastAsia"/>
          <w:lang w:val="en-US" w:eastAsia="zh-CN"/>
        </w:rPr>
        <w:t>如何</w:t>
      </w:r>
      <w:r>
        <w:t>使用</w:t>
      </w:r>
      <w:r>
        <w:rPr>
          <w:rFonts w:hint="eastAsia"/>
          <w:lang w:val="en-US" w:eastAsia="zh-CN"/>
        </w:rPr>
        <w:t>Mind</w:t>
      </w:r>
      <w:r>
        <w:t>ly</w:t>
      </w:r>
      <w:r>
        <w:rPr>
          <w:rFonts w:hint="eastAsia"/>
          <w:lang w:val="en-US" w:eastAsia="zh-CN"/>
        </w:rPr>
        <w:t>,</w:t>
      </w:r>
      <w:r>
        <w:t>怎么用</w:t>
      </w:r>
      <w:r>
        <w:rPr>
          <w:rFonts w:hint="eastAsia"/>
          <w:lang w:val="en-US" w:eastAsia="zh-CN"/>
        </w:rPr>
        <w:t>M</w:t>
      </w:r>
      <w:r>
        <w:t>icrosoft去排版？怎么去查重</w:t>
      </w:r>
      <w:r>
        <w:rPr>
          <w:rFonts w:hint="eastAsia"/>
          <w:lang w:eastAsia="zh-CN"/>
        </w:rPr>
        <w:t>？</w:t>
      </w:r>
      <w:r>
        <w:t>怎么去利用图书馆的资源</w:t>
      </w:r>
      <w:r>
        <w:rPr>
          <w:rFonts w:hint="eastAsia"/>
          <w:lang w:eastAsia="zh-CN"/>
        </w:rPr>
        <w:t>。</w:t>
      </w:r>
      <w:r>
        <w:rPr>
          <w:rFonts w:hint="eastAsia"/>
          <w:lang w:val="en-US" w:eastAsia="zh-CN"/>
        </w:rPr>
        <w:t>这个对</w:t>
      </w:r>
      <w:r>
        <w:t>我们的学习还是比较重要的，</w:t>
      </w:r>
      <w:r>
        <w:rPr>
          <w:rFonts w:hint="eastAsia"/>
          <w:lang w:val="en-US" w:eastAsia="zh-CN"/>
        </w:rPr>
        <w:t>而且</w:t>
      </w:r>
      <w:r>
        <w:t>他讲</w:t>
      </w:r>
      <w:r>
        <w:rPr>
          <w:rFonts w:hint="eastAsia"/>
          <w:lang w:eastAsia="zh-CN"/>
        </w:rPr>
        <w:t>得</w:t>
      </w:r>
      <w:r>
        <w:t>还是很细致的，</w:t>
      </w:r>
      <w:r>
        <w:rPr>
          <w:rFonts w:hint="eastAsia"/>
          <w:lang w:val="en-US" w:eastAsia="zh-CN"/>
        </w:rPr>
        <w:t>也会</w:t>
      </w:r>
      <w:r>
        <w:t>及时去解答</w:t>
      </w:r>
      <w:r>
        <w:rPr>
          <w:rFonts w:hint="eastAsia"/>
          <w:lang w:val="en-US" w:eastAsia="zh-CN"/>
        </w:rPr>
        <w:t>我们的疑问</w:t>
      </w:r>
      <w:r>
        <w:t>，然后也可以认识其他国家的小伙伴</w:t>
      </w:r>
      <w:r>
        <w:rPr>
          <w:rFonts w:hint="eastAsia"/>
          <w:lang w:eastAsia="zh-CN"/>
        </w:rPr>
        <w:t>。</w:t>
      </w:r>
    </w:p>
    <w:p w14:paraId="6D3344ED">
      <w:r>
        <w:rPr>
          <w:rFonts w:hint="eastAsia"/>
          <w:lang w:eastAsia="zh-CN"/>
        </w:rPr>
        <w:t>Eva</w:t>
      </w:r>
      <w:r>
        <w:t>(00:23:40): 好的，谢谢！接下来小景你用的频率最高的五个app是哪五个？</w:t>
      </w:r>
    </w:p>
    <w:p w14:paraId="068B9CBA">
      <w:pPr>
        <w:rPr>
          <w:rFonts w:hint="eastAsia" w:eastAsia="宋体"/>
          <w:lang w:eastAsia="zh-CN"/>
        </w:rPr>
      </w:pPr>
      <w:r>
        <w:t xml:space="preserve">JiaJingte(00:23:49): </w:t>
      </w:r>
      <w:r>
        <w:rPr>
          <w:rFonts w:hint="eastAsia"/>
          <w:lang w:val="en-US" w:eastAsia="zh-CN"/>
        </w:rPr>
        <w:t>W</w:t>
      </w:r>
      <w:r>
        <w:t>hat</w:t>
      </w:r>
      <w:r>
        <w:rPr>
          <w:rFonts w:hint="eastAsia"/>
          <w:lang w:val="en-US" w:eastAsia="zh-CN"/>
        </w:rPr>
        <w:t>sApp,谷歌邮箱，</w:t>
      </w:r>
      <w:r>
        <w:t>微信</w:t>
      </w:r>
      <w:r>
        <w:rPr>
          <w:rFonts w:hint="eastAsia"/>
          <w:lang w:eastAsia="zh-CN"/>
        </w:rPr>
        <w:t>，</w:t>
      </w:r>
      <w:r>
        <w:t>小红书</w:t>
      </w:r>
      <w:r>
        <w:rPr>
          <w:rFonts w:hint="eastAsia"/>
          <w:lang w:eastAsia="zh-CN"/>
        </w:rPr>
        <w:t>，</w:t>
      </w:r>
      <w:r>
        <w:t>抖音</w:t>
      </w:r>
      <w:r>
        <w:rPr>
          <w:rFonts w:hint="eastAsia"/>
          <w:lang w:eastAsia="zh-CN"/>
        </w:rPr>
        <w:t>。</w:t>
      </w:r>
    </w:p>
    <w:p w14:paraId="7F83E6E1">
      <w:r>
        <w:rPr>
          <w:rFonts w:hint="eastAsia"/>
          <w:lang w:eastAsia="zh-CN"/>
        </w:rPr>
        <w:t>Eva</w:t>
      </w:r>
      <w:r>
        <w:t>(00:24:02): 你平时用社交媒体跟马来西亚本地的同学和老师沟通的</w:t>
      </w:r>
      <w:r>
        <w:rPr>
          <w:rFonts w:hint="eastAsia"/>
          <w:lang w:eastAsia="zh-CN"/>
        </w:rPr>
        <w:t>频率高</w:t>
      </w:r>
      <w:r>
        <w:t>不？</w:t>
      </w:r>
    </w:p>
    <w:p w14:paraId="50A6B0B5">
      <w:r>
        <w:t xml:space="preserve">JiaJingte(00:24:10): </w:t>
      </w:r>
      <w:r>
        <w:rPr>
          <w:rFonts w:hint="eastAsia"/>
          <w:lang w:val="en-US" w:eastAsia="zh-CN"/>
        </w:rPr>
        <w:t>一般</w:t>
      </w:r>
      <w:r>
        <w:t>都用</w:t>
      </w:r>
      <w:r>
        <w:rPr>
          <w:rFonts w:hint="eastAsia"/>
          <w:lang w:val="en-US" w:eastAsia="zh-CN"/>
        </w:rPr>
        <w:t>W</w:t>
      </w:r>
      <w:r>
        <w:t>hat</w:t>
      </w:r>
      <w:r>
        <w:rPr>
          <w:rFonts w:hint="eastAsia"/>
          <w:lang w:val="en-US" w:eastAsia="zh-CN"/>
        </w:rPr>
        <w:t>sapp</w:t>
      </w:r>
      <w:r>
        <w:t>去沟通</w:t>
      </w:r>
    </w:p>
    <w:p w14:paraId="6DA4F8CB">
      <w:pPr>
        <w:rPr>
          <w:rFonts w:hint="eastAsia" w:eastAsia="宋体"/>
          <w:lang w:eastAsia="zh-CN"/>
        </w:rPr>
      </w:pPr>
      <w:r>
        <w:rPr>
          <w:rFonts w:hint="eastAsia"/>
          <w:lang w:eastAsia="zh-CN"/>
        </w:rPr>
        <w:t>Eva</w:t>
      </w:r>
      <w:r>
        <w:t>(00:24:19): 像你一般跟同学是主要是沟通学习，还是也会去聊一些生活，旅游</w:t>
      </w:r>
      <w:r>
        <w:rPr>
          <w:rFonts w:hint="eastAsia"/>
          <w:lang w:val="en-US" w:eastAsia="zh-CN"/>
        </w:rPr>
        <w:t>?</w:t>
      </w:r>
    </w:p>
    <w:p w14:paraId="2E1493C8">
      <w:r>
        <w:t xml:space="preserve">JiaJingte(00:24:20): </w:t>
      </w:r>
      <w:r>
        <w:rPr>
          <w:rFonts w:hint="eastAsia"/>
          <w:lang w:val="en-US" w:eastAsia="zh-CN"/>
        </w:rPr>
        <w:t>那得</w:t>
      </w:r>
      <w:r>
        <w:t>看哪里的同学，跟</w:t>
      </w:r>
      <w:r>
        <w:rPr>
          <w:rFonts w:hint="eastAsia"/>
          <w:lang w:val="en-US" w:eastAsia="zh-CN"/>
        </w:rPr>
        <w:t>本地留学生一般会</w:t>
      </w:r>
      <w:r>
        <w:t>聊去哪里玩</w:t>
      </w:r>
      <w:r>
        <w:rPr>
          <w:rFonts w:hint="eastAsia"/>
          <w:lang w:eastAsia="zh-CN"/>
        </w:rPr>
        <w:t>，</w:t>
      </w:r>
      <w:r>
        <w:t>去哪里旅游</w:t>
      </w:r>
      <w:r>
        <w:rPr>
          <w:rFonts w:hint="eastAsia"/>
          <w:lang w:eastAsia="zh-CN"/>
        </w:rPr>
        <w:t>，</w:t>
      </w:r>
      <w:r>
        <w:rPr>
          <w:rFonts w:hint="eastAsia"/>
          <w:lang w:val="en-US" w:eastAsia="zh-CN"/>
        </w:rPr>
        <w:t>去哪里</w:t>
      </w:r>
      <w:r>
        <w:t>吃喝玩乐，跟</w:t>
      </w:r>
      <w:r>
        <w:rPr>
          <w:rFonts w:hint="eastAsia"/>
          <w:lang w:val="en-US" w:eastAsia="zh-CN"/>
        </w:rPr>
        <w:t>本地</w:t>
      </w:r>
      <w:r>
        <w:t>同学就</w:t>
      </w:r>
      <w:r>
        <w:rPr>
          <w:rFonts w:hint="eastAsia"/>
          <w:lang w:val="en-US" w:eastAsia="zh-CN"/>
        </w:rPr>
        <w:t>聊</w:t>
      </w:r>
      <w:r>
        <w:t>学习</w:t>
      </w:r>
      <w:r>
        <w:rPr>
          <w:rFonts w:hint="eastAsia"/>
          <w:lang w:val="en-US" w:eastAsia="zh-CN"/>
        </w:rPr>
        <w:t>和作业</w:t>
      </w:r>
      <w:r>
        <w:t>了。</w:t>
      </w:r>
    </w:p>
    <w:p w14:paraId="0E410728">
      <w:r>
        <w:rPr>
          <w:rFonts w:hint="eastAsia"/>
          <w:lang w:eastAsia="zh-CN"/>
        </w:rPr>
        <w:t>Eva</w:t>
      </w:r>
      <w:r>
        <w:t>(00:25:17): 好的。那接下来请小鱼你分享一下你使用频率最高的五个app。</w:t>
      </w:r>
    </w:p>
    <w:p w14:paraId="5FCD9040">
      <w:r>
        <w:rPr>
          <w:rFonts w:hint="eastAsia"/>
          <w:lang w:eastAsia="zh-CN"/>
        </w:rPr>
        <w:t>YuYe</w:t>
      </w:r>
      <w:r>
        <w:t>(00:25:25): 既然你研究的是那个社交媒体的那个软件的话，我就说一下这边年轻人就是他们更偏向</w:t>
      </w:r>
      <w:r>
        <w:rPr>
          <w:rFonts w:hint="eastAsia"/>
          <w:lang w:val="en-US" w:eastAsia="zh-CN"/>
        </w:rPr>
        <w:t>Whatsapp</w:t>
      </w:r>
      <w:r>
        <w:t>用于工作或者学习使用。个人生活的</w:t>
      </w:r>
      <w:r>
        <w:rPr>
          <w:rFonts w:hint="eastAsia"/>
          <w:lang w:val="en-US" w:eastAsia="zh-CN"/>
        </w:rPr>
        <w:t>话</w:t>
      </w:r>
      <w:r>
        <w:t>他们会比较喜欢使用</w:t>
      </w:r>
      <w:r>
        <w:rPr>
          <w:rFonts w:hint="eastAsia"/>
          <w:lang w:val="en-US" w:eastAsia="zh-CN"/>
        </w:rPr>
        <w:t>Insgram,</w:t>
      </w:r>
      <w:r>
        <w:t>可以</w:t>
      </w:r>
      <w:r>
        <w:rPr>
          <w:rFonts w:hint="eastAsia"/>
          <w:lang w:val="en-US" w:eastAsia="zh-CN"/>
        </w:rPr>
        <w:t>发布</w:t>
      </w:r>
      <w:r>
        <w:t>自己的照片，分享自己的生活。因为我很多朋友他们都是</w:t>
      </w:r>
      <w:r>
        <w:rPr>
          <w:rFonts w:hint="eastAsia"/>
          <w:lang w:val="en-US" w:eastAsia="zh-CN"/>
        </w:rPr>
        <w:t>用W</w:t>
      </w:r>
      <w:r>
        <w:t>hat</w:t>
      </w:r>
      <w:r>
        <w:rPr>
          <w:rFonts w:hint="eastAsia"/>
          <w:lang w:val="en-US" w:eastAsia="zh-CN"/>
        </w:rPr>
        <w:t>sap</w:t>
      </w:r>
      <w:r>
        <w:t>p，就是用于学习之类的，但是</w:t>
      </w:r>
      <w:r>
        <w:rPr>
          <w:rFonts w:hint="eastAsia"/>
          <w:lang w:val="en-US" w:eastAsia="zh-CN"/>
        </w:rPr>
        <w:t>Insgram</w:t>
      </w:r>
      <w:r>
        <w:t>就是用于他们自己社交</w:t>
      </w:r>
      <w:r>
        <w:rPr>
          <w:rFonts w:hint="eastAsia"/>
          <w:lang w:val="en-US" w:eastAsia="zh-CN"/>
        </w:rPr>
        <w:t>,</w:t>
      </w:r>
      <w:r>
        <w:t>旅游这些方面。还有一个就是Outlook</w:t>
      </w:r>
      <w:r>
        <w:rPr>
          <w:rFonts w:hint="eastAsia"/>
          <w:lang w:val="en-US" w:eastAsia="zh-CN"/>
        </w:rPr>
        <w:t>,</w:t>
      </w:r>
      <w:r>
        <w:t>学校</w:t>
      </w:r>
      <w:r>
        <w:rPr>
          <w:rFonts w:hint="eastAsia"/>
          <w:lang w:val="en-US" w:eastAsia="zh-CN"/>
        </w:rPr>
        <w:t>的</w:t>
      </w:r>
      <w:r>
        <w:t>email</w:t>
      </w:r>
      <w:r>
        <w:rPr>
          <w:rFonts w:hint="eastAsia"/>
          <w:lang w:eastAsia="zh-CN"/>
        </w:rPr>
        <w:t>。</w:t>
      </w:r>
      <w:r>
        <w:t>因为有一次刚来的时候我发邮箱是用QQ邮箱，但是我们系主任告诉我们</w:t>
      </w:r>
      <w:r>
        <w:rPr>
          <w:rFonts w:hint="eastAsia"/>
          <w:lang w:eastAsia="zh-CN"/>
        </w:rPr>
        <w:t>，</w:t>
      </w:r>
      <w:r>
        <w:t>不要用自己的私人邮箱来发消息给他，最好是用学校邮箱，因为用自己的私人邮箱，他会有点分不清楚。他那时候态度是不太好，他不接受你使用私人邮箱来跟他交流学习上面的事情</w:t>
      </w:r>
      <w:r>
        <w:rPr>
          <w:rFonts w:hint="eastAsia"/>
          <w:lang w:eastAsia="zh-CN"/>
        </w:rPr>
        <w:t>，</w:t>
      </w:r>
      <w:r>
        <w:rPr>
          <w:rFonts w:hint="eastAsia"/>
          <w:lang w:val="en-US" w:eastAsia="zh-CN"/>
        </w:rPr>
        <w:t>只</w:t>
      </w:r>
      <w:r>
        <w:t>让你用学校email去跟他沟通。然后就社交的话，还有一个就是微信，</w:t>
      </w:r>
      <w:r>
        <w:rPr>
          <w:rFonts w:hint="eastAsia"/>
          <w:lang w:val="en-US" w:eastAsia="zh-CN"/>
        </w:rPr>
        <w:t>一般</w:t>
      </w:r>
      <w:r>
        <w:t>和</w:t>
      </w:r>
      <w:r>
        <w:rPr>
          <w:rFonts w:hint="eastAsia"/>
          <w:lang w:val="en-US" w:eastAsia="zh-CN"/>
        </w:rPr>
        <w:t>国内朋友</w:t>
      </w:r>
      <w:r>
        <w:rPr>
          <w:rFonts w:hint="eastAsia"/>
          <w:lang w:eastAsia="zh-CN"/>
        </w:rPr>
        <w:t>，</w:t>
      </w:r>
      <w:r>
        <w:t>家人</w:t>
      </w:r>
      <w:r>
        <w:rPr>
          <w:rFonts w:hint="eastAsia"/>
          <w:lang w:eastAsia="zh-CN"/>
        </w:rPr>
        <w:t>，</w:t>
      </w:r>
      <w:r>
        <w:rPr>
          <w:rFonts w:hint="eastAsia"/>
          <w:lang w:val="en-US" w:eastAsia="zh-CN"/>
        </w:rPr>
        <w:t>这边的中国</w:t>
      </w:r>
      <w:r>
        <w:t>留学生</w:t>
      </w:r>
      <w:r>
        <w:rPr>
          <w:rFonts w:hint="eastAsia"/>
          <w:lang w:val="en-US" w:eastAsia="zh-CN"/>
        </w:rPr>
        <w:t>沟通</w:t>
      </w:r>
      <w:r>
        <w:t>比较多一点。</w:t>
      </w:r>
    </w:p>
    <w:p w14:paraId="1E9B8F5B">
      <w:r>
        <w:rPr>
          <w:rFonts w:hint="eastAsia"/>
          <w:lang w:eastAsia="zh-CN"/>
        </w:rPr>
        <w:t>Eva</w:t>
      </w:r>
      <w:r>
        <w:t>(00:27:16): Ok那你觉得就是在留学过程中使用媒介技术，对于你的学习有什么样的好处和带来什么样的负面影响？</w:t>
      </w:r>
    </w:p>
    <w:p w14:paraId="0E61D4A6">
      <w:r>
        <w:rPr>
          <w:rFonts w:hint="eastAsia"/>
          <w:lang w:eastAsia="zh-CN"/>
        </w:rPr>
        <w:t>YuYe</w:t>
      </w:r>
      <w:r>
        <w:t>(00:27:28): 负面影响的话，暂时我也没有太大的思考量</w:t>
      </w:r>
      <w:r>
        <w:rPr>
          <w:rFonts w:hint="eastAsia"/>
          <w:lang w:eastAsia="zh-CN"/>
        </w:rPr>
        <w:t>。</w:t>
      </w:r>
      <w:r>
        <w:t>但是呢？因为我是学计算机的，我使用更多的是google，因为google上面有很多网站是计算机学习使用。有一个网站</w:t>
      </w:r>
      <w:r>
        <w:rPr>
          <w:rFonts w:hint="eastAsia"/>
          <w:lang w:val="en-US" w:eastAsia="zh-CN"/>
        </w:rPr>
        <w:t>E-club</w:t>
      </w:r>
      <w:r>
        <w:t>，里面有一些开源的代码是可以提供给我们学生学习</w:t>
      </w:r>
      <w:r>
        <w:rPr>
          <w:rFonts w:hint="eastAsia"/>
          <w:lang w:eastAsia="zh-CN"/>
        </w:rPr>
        <w:t>或</w:t>
      </w:r>
      <w:r>
        <w:t>以用来写作业之类的</w:t>
      </w:r>
      <w:r>
        <w:rPr>
          <w:rFonts w:hint="eastAsia"/>
          <w:lang w:val="en-US" w:eastAsia="zh-CN"/>
        </w:rPr>
        <w:t>,可以</w:t>
      </w:r>
      <w:r>
        <w:t>Copy上面的源代码，然后自己进行修改，还有就是</w:t>
      </w:r>
      <w:r>
        <w:rPr>
          <w:rFonts w:hint="eastAsia"/>
          <w:lang w:val="en-US" w:eastAsia="zh-CN"/>
        </w:rPr>
        <w:t>Youtube,</w:t>
      </w:r>
      <w:r>
        <w:t>里面有很多编程教程可以进行学习。所以google对我这种计算机来说，我会经常使用，而且使用时间非常长。</w:t>
      </w:r>
    </w:p>
    <w:p w14:paraId="4128B702">
      <w:r>
        <w:rPr>
          <w:rFonts w:hint="eastAsia"/>
          <w:lang w:eastAsia="zh-CN"/>
        </w:rPr>
        <w:t>Eva</w:t>
      </w:r>
      <w:r>
        <w:t xml:space="preserve">(00:28:17): </w:t>
      </w:r>
      <w:r>
        <w:rPr>
          <w:rFonts w:hint="eastAsia"/>
          <w:lang w:val="en-US" w:eastAsia="zh-CN"/>
        </w:rPr>
        <w:t>那</w:t>
      </w:r>
      <w:r>
        <w:t>像你学计算机会不会用</w:t>
      </w:r>
      <w:r>
        <w:rPr>
          <w:rFonts w:hint="eastAsia"/>
          <w:lang w:val="en-US" w:eastAsia="zh-CN"/>
        </w:rPr>
        <w:t>C</w:t>
      </w:r>
      <w:r>
        <w:t>hat GPT？</w:t>
      </w:r>
    </w:p>
    <w:p w14:paraId="74876DD6">
      <w:r>
        <w:rPr>
          <w:rFonts w:hint="eastAsia"/>
          <w:lang w:eastAsia="zh-CN"/>
        </w:rPr>
        <w:t>YuYe</w:t>
      </w:r>
      <w:r>
        <w:t>(00:28:20): 会</w:t>
      </w:r>
    </w:p>
    <w:p w14:paraId="1B46037B">
      <w:r>
        <w:rPr>
          <w:rFonts w:hint="eastAsia"/>
          <w:lang w:eastAsia="zh-CN"/>
        </w:rPr>
        <w:t>Eva</w:t>
      </w:r>
      <w:r>
        <w:t xml:space="preserve">(00:28:22): </w:t>
      </w:r>
      <w:r>
        <w:rPr>
          <w:rFonts w:hint="eastAsia"/>
          <w:lang w:val="en-US" w:eastAsia="zh-CN"/>
        </w:rPr>
        <w:t>你一般</w:t>
      </w:r>
      <w:r>
        <w:t>用</w:t>
      </w:r>
      <w:r>
        <w:rPr>
          <w:rFonts w:hint="eastAsia"/>
          <w:lang w:val="en-US" w:eastAsia="zh-CN"/>
        </w:rPr>
        <w:t>它</w:t>
      </w:r>
      <w:r>
        <w:t>写作业还是信息咨询？</w:t>
      </w:r>
    </w:p>
    <w:p w14:paraId="69C4F5E3">
      <w:r>
        <w:rPr>
          <w:rFonts w:hint="eastAsia"/>
          <w:lang w:eastAsia="zh-CN"/>
        </w:rPr>
        <w:t>YuYe</w:t>
      </w:r>
      <w:r>
        <w:t>(00:28:25): 只是咨询，他虽然会给代码，但是他给的代码一般是不完整</w:t>
      </w:r>
      <w:r>
        <w:rPr>
          <w:rFonts w:hint="eastAsia"/>
          <w:lang w:val="en-US" w:eastAsia="zh-CN"/>
        </w:rPr>
        <w:t>的</w:t>
      </w:r>
      <w:r>
        <w:t>。</w:t>
      </w:r>
    </w:p>
    <w:p w14:paraId="5CE75848">
      <w:r>
        <w:rPr>
          <w:rFonts w:hint="eastAsia"/>
          <w:lang w:eastAsia="zh-CN"/>
        </w:rPr>
        <w:t>Eva</w:t>
      </w:r>
      <w:r>
        <w:t>(00:28:33): 好嘞。小</w:t>
      </w:r>
      <w:r>
        <w:rPr>
          <w:rFonts w:hint="eastAsia"/>
          <w:lang w:val="en-US" w:eastAsia="zh-CN"/>
        </w:rPr>
        <w:t>鱼，</w:t>
      </w:r>
      <w:r>
        <w:t>你能不能分享一个社交媒体在你的学习过程中发挥了非常重要作用的案例。</w:t>
      </w:r>
    </w:p>
    <w:p w14:paraId="465B2D32">
      <w:r>
        <w:rPr>
          <w:rFonts w:hint="eastAsia"/>
          <w:lang w:eastAsia="zh-CN"/>
        </w:rPr>
        <w:t>YuYe</w:t>
      </w:r>
      <w:r>
        <w:t>(00:28:50): 那大概率是</w:t>
      </w:r>
      <w:r>
        <w:rPr>
          <w:rFonts w:hint="eastAsia"/>
          <w:lang w:val="en-US" w:eastAsia="zh-CN"/>
        </w:rPr>
        <w:t>Whatsapp</w:t>
      </w:r>
      <w:r>
        <w:t>。因为我们每次</w:t>
      </w:r>
      <w:r>
        <w:rPr>
          <w:rFonts w:hint="eastAsia"/>
          <w:lang w:eastAsia="zh-CN"/>
        </w:rPr>
        <w:t>做</w:t>
      </w:r>
      <w:r>
        <w:t>小组作业的时候</w:t>
      </w:r>
      <w:r>
        <w:rPr>
          <w:rFonts w:hint="eastAsia"/>
          <w:lang w:eastAsia="zh-CN"/>
        </w:rPr>
        <w:t>都是</w:t>
      </w:r>
      <w:r>
        <w:t>使用</w:t>
      </w:r>
      <w:r>
        <w:rPr>
          <w:rFonts w:hint="eastAsia"/>
          <w:lang w:val="en-US" w:eastAsia="zh-CN"/>
        </w:rPr>
        <w:t>Whatsapp</w:t>
      </w:r>
      <w:r>
        <w:t>进行沟通和文件分享。</w:t>
      </w:r>
      <w:r>
        <w:rPr>
          <w:rFonts w:hint="eastAsia"/>
          <w:lang w:val="en-US" w:eastAsia="zh-CN"/>
        </w:rPr>
        <w:t>另外</w:t>
      </w:r>
      <w:r>
        <w:t>小组</w:t>
      </w:r>
      <w:r>
        <w:rPr>
          <w:rFonts w:hint="eastAsia"/>
          <w:lang w:val="en-US" w:eastAsia="zh-CN"/>
        </w:rPr>
        <w:t>作业一般</w:t>
      </w:r>
      <w:r>
        <w:t>每个人</w:t>
      </w:r>
      <w:r>
        <w:rPr>
          <w:rFonts w:hint="eastAsia"/>
          <w:lang w:val="en-US" w:eastAsia="zh-CN"/>
        </w:rPr>
        <w:t>负责一</w:t>
      </w:r>
      <w:r>
        <w:t>部分，</w:t>
      </w:r>
      <w:r>
        <w:rPr>
          <w:rFonts w:hint="eastAsia"/>
          <w:lang w:val="en-US" w:eastAsia="zh-CN"/>
        </w:rPr>
        <w:t>有时候会用M</w:t>
      </w:r>
      <w:r>
        <w:t>icrosoft在线文档，每个人都可以进行编辑，把这个</w:t>
      </w:r>
      <w:r>
        <w:rPr>
          <w:rFonts w:hint="eastAsia"/>
          <w:lang w:val="en-US" w:eastAsia="zh-CN"/>
        </w:rPr>
        <w:t>M</w:t>
      </w:r>
      <w:r>
        <w:t>icrosoft在线文档链接发到</w:t>
      </w:r>
      <w:r>
        <w:rPr>
          <w:rFonts w:hint="eastAsia"/>
          <w:lang w:val="en-US" w:eastAsia="zh-CN"/>
        </w:rPr>
        <w:t>Whatsapp</w:t>
      </w:r>
      <w:r>
        <w:t>，</w:t>
      </w:r>
      <w:r>
        <w:rPr>
          <w:rFonts w:hint="eastAsia"/>
          <w:lang w:val="en-US" w:eastAsia="zh-CN"/>
        </w:rPr>
        <w:t>然后</w:t>
      </w:r>
      <w:r>
        <w:t>每个人</w:t>
      </w:r>
      <w:r>
        <w:rPr>
          <w:rFonts w:hint="eastAsia"/>
          <w:lang w:val="en-US" w:eastAsia="zh-CN"/>
        </w:rPr>
        <w:t>负责自己各自部分。</w:t>
      </w:r>
      <w:r>
        <w:t>因为不可能所有人都是中国人，</w:t>
      </w:r>
      <w:r>
        <w:rPr>
          <w:rFonts w:hint="eastAsia"/>
          <w:lang w:val="en-US" w:eastAsia="zh-CN"/>
        </w:rPr>
        <w:t>所以会用Whatsapp沟通，包括</w:t>
      </w:r>
      <w:r>
        <w:t>中东</w:t>
      </w:r>
      <w:r>
        <w:rPr>
          <w:rFonts w:hint="eastAsia"/>
          <w:lang w:val="en-US" w:eastAsia="zh-CN"/>
        </w:rPr>
        <w:t>同学</w:t>
      </w:r>
      <w:r>
        <w:rPr>
          <w:rFonts w:hint="eastAsia"/>
          <w:lang w:eastAsia="zh-CN"/>
        </w:rPr>
        <w:t>，</w:t>
      </w:r>
      <w:r>
        <w:t>本地华人</w:t>
      </w:r>
      <w:r>
        <w:rPr>
          <w:rFonts w:hint="eastAsia"/>
          <w:lang w:val="en-US" w:eastAsia="zh-CN"/>
        </w:rPr>
        <w:t>同学</w:t>
      </w:r>
      <w:r>
        <w:t>都会使用</w:t>
      </w:r>
      <w:r>
        <w:rPr>
          <w:rFonts w:hint="eastAsia"/>
          <w:lang w:val="en-US" w:eastAsia="zh-CN"/>
        </w:rPr>
        <w:t>这个</w:t>
      </w:r>
      <w:r>
        <w:t>软件，留学生使用的</w:t>
      </w:r>
      <w:r>
        <w:rPr>
          <w:rFonts w:hint="eastAsia"/>
          <w:lang w:val="en-US" w:eastAsia="zh-CN"/>
        </w:rPr>
        <w:t>这个软件也</w:t>
      </w:r>
      <w:r>
        <w:t>比较多一点。</w:t>
      </w:r>
    </w:p>
    <w:p w14:paraId="7A80888B">
      <w:pPr>
        <w:rPr>
          <w:rFonts w:hint="eastAsia" w:eastAsia="宋体"/>
          <w:lang w:eastAsia="zh-CN"/>
        </w:rPr>
      </w:pPr>
      <w:r>
        <w:rPr>
          <w:rFonts w:hint="eastAsia"/>
          <w:lang w:eastAsia="zh-CN"/>
        </w:rPr>
        <w:t>Eva</w:t>
      </w:r>
      <w:r>
        <w:t>(00:29:42): 这个非常重要哈！好嘞，谢谢</w:t>
      </w:r>
      <w:r>
        <w:rPr>
          <w:rFonts w:hint="eastAsia"/>
          <w:lang w:eastAsia="zh-CN"/>
        </w:rPr>
        <w:t>。</w:t>
      </w:r>
      <w:r>
        <w:t>小景，我想问一下你有没有就是在你这五个学期的学习过程中，社交媒体对你的学习起到了非常重要作用的案例或者故事分享</w:t>
      </w:r>
      <w:r>
        <w:rPr>
          <w:rFonts w:hint="eastAsia"/>
          <w:lang w:eastAsia="zh-CN"/>
        </w:rPr>
        <w:t>？</w:t>
      </w:r>
    </w:p>
    <w:p w14:paraId="0B7D4A5A">
      <w:r>
        <w:t>JiaJingte(00:30:07):</w:t>
      </w:r>
      <w:r>
        <w:rPr>
          <w:rFonts w:hint="eastAsia"/>
          <w:lang w:val="en-US" w:eastAsia="zh-CN"/>
        </w:rPr>
        <w:t>有啊，</w:t>
      </w:r>
      <w:r>
        <w:t xml:space="preserve"> </w:t>
      </w:r>
      <w:r>
        <w:rPr>
          <w:rFonts w:hint="eastAsia"/>
          <w:lang w:val="en-US" w:eastAsia="zh-CN"/>
        </w:rPr>
        <w:t>Whatsapp,用Whatsapp</w:t>
      </w:r>
      <w:r>
        <w:t>联系同学就可以让我知道要怎么去做。</w:t>
      </w:r>
    </w:p>
    <w:p w14:paraId="400B31F1">
      <w:r>
        <w:rPr>
          <w:rFonts w:hint="eastAsia"/>
          <w:lang w:eastAsia="zh-CN"/>
        </w:rPr>
        <w:t>Eva</w:t>
      </w:r>
      <w:r>
        <w:t>(00:30:16): 好嘞。那你呢？</w:t>
      </w:r>
      <w:r>
        <w:rPr>
          <w:rFonts w:hint="eastAsia"/>
          <w:lang w:val="en-US" w:eastAsia="zh-CN"/>
        </w:rPr>
        <w:t xml:space="preserve">Olivia, </w:t>
      </w:r>
      <w:r>
        <w:t>你觉得媒介技术对于你的学习带来什么样的好处？会不会有一些什么负面的影响产生？</w:t>
      </w:r>
    </w:p>
    <w:p w14:paraId="6112640D">
      <w:r>
        <w:t>Olivia(00:30:27): 我觉得正面和负面的都有吧，正面的话，比如说像我说的researcher gate，邮箱以及沟通软件，</w:t>
      </w:r>
      <w:r>
        <w:rPr>
          <w:rFonts w:hint="eastAsia"/>
          <w:lang w:val="en-US" w:eastAsia="zh-CN"/>
        </w:rPr>
        <w:t>它们</w:t>
      </w:r>
      <w:r>
        <w:t>可以让我和老师有一个及时的交流，甚至是一些知识的更新，然后负面的影响就是比如说</w:t>
      </w:r>
      <w:r>
        <w:rPr>
          <w:rFonts w:hint="eastAsia"/>
          <w:lang w:eastAsia="zh-CN"/>
        </w:rPr>
        <w:t>，</w:t>
      </w:r>
      <w:r>
        <w:t>我看了一下自己的微信使用时间，</w:t>
      </w:r>
      <w:r>
        <w:rPr>
          <w:rFonts w:hint="eastAsia"/>
          <w:lang w:val="en-US" w:eastAsia="zh-CN"/>
        </w:rPr>
        <w:t>一周平均40-</w:t>
      </w:r>
      <w:r>
        <w:t>50小时，我以前特别喜欢用抖音，后来我觉得在上面浪费</w:t>
      </w:r>
      <w:r>
        <w:rPr>
          <w:rFonts w:hint="eastAsia"/>
          <w:lang w:val="en-US" w:eastAsia="zh-CN"/>
        </w:rPr>
        <w:t>了</w:t>
      </w:r>
      <w:r>
        <w:t>很多时间，本来说我今天可能预定我要去看十页的书</w:t>
      </w:r>
      <w:r>
        <w:rPr>
          <w:rFonts w:hint="eastAsia"/>
          <w:lang w:eastAsia="zh-CN"/>
        </w:rPr>
        <w:t>，</w:t>
      </w:r>
      <w:r>
        <w:t>但是可能我看了一两页的时候，</w:t>
      </w:r>
      <w:r>
        <w:rPr>
          <w:rFonts w:hint="eastAsia"/>
          <w:lang w:val="en-US" w:eastAsia="zh-CN"/>
        </w:rPr>
        <w:t>就会去</w:t>
      </w:r>
      <w:r>
        <w:t>刷抖音，休息一下，然后我就会沉迷其中，忘了时间</w:t>
      </w:r>
      <w:r>
        <w:rPr>
          <w:rFonts w:hint="eastAsia"/>
          <w:lang w:eastAsia="zh-CN"/>
        </w:rPr>
        <w:t>，</w:t>
      </w:r>
      <w:r>
        <w:t>可能两三个小时过去了</w:t>
      </w:r>
      <w:r>
        <w:rPr>
          <w:rFonts w:hint="eastAsia"/>
          <w:lang w:eastAsia="zh-CN"/>
        </w:rPr>
        <w:t>。</w:t>
      </w:r>
      <w:r>
        <w:rPr>
          <w:rFonts w:hint="eastAsia"/>
          <w:lang w:val="en-US" w:eastAsia="zh-CN"/>
        </w:rPr>
        <w:t>后面，我</w:t>
      </w:r>
      <w:r>
        <w:t>就把它给卸载了，但是会出现</w:t>
      </w:r>
      <w:r>
        <w:rPr>
          <w:rFonts w:hint="eastAsia"/>
          <w:lang w:val="en-US" w:eastAsia="zh-CN"/>
        </w:rPr>
        <w:t>平替</w:t>
      </w:r>
      <w:r>
        <w:t>，就是微信上也有视频号和短视频，依然可以沉迷，</w:t>
      </w:r>
      <w:r>
        <w:rPr>
          <w:rFonts w:hint="eastAsia"/>
          <w:lang w:val="en-US" w:eastAsia="zh-CN"/>
        </w:rPr>
        <w:t>我觉</w:t>
      </w:r>
      <w:r>
        <w:t>得这样一点</w:t>
      </w:r>
      <w:r>
        <w:rPr>
          <w:rFonts w:hint="eastAsia"/>
          <w:lang w:val="en-US" w:eastAsia="zh-CN"/>
        </w:rPr>
        <w:t>都</w:t>
      </w:r>
      <w:r>
        <w:t>不好的，很容易就是被一些短视频浪费掉时间</w:t>
      </w:r>
      <w:r>
        <w:rPr>
          <w:rFonts w:hint="eastAsia"/>
          <w:lang w:eastAsia="zh-CN"/>
        </w:rPr>
        <w:t>，</w:t>
      </w:r>
      <w:r>
        <w:rPr>
          <w:rFonts w:hint="eastAsia"/>
          <w:lang w:val="en-US" w:eastAsia="zh-CN"/>
        </w:rPr>
        <w:t>但是控制不住自己</w:t>
      </w:r>
      <w:r>
        <w:t>。</w:t>
      </w:r>
    </w:p>
    <w:p w14:paraId="29D0201F">
      <w:r>
        <w:t>Olivia(00:31:40): 还有的话就是在一些沟通上，来到这边</w:t>
      </w:r>
      <w:r>
        <w:rPr>
          <w:rFonts w:hint="eastAsia"/>
          <w:lang w:val="en-US" w:eastAsia="zh-CN"/>
        </w:rPr>
        <w:t>我感觉Microsoft T</w:t>
      </w:r>
      <w:r>
        <w:t>eam和</w:t>
      </w:r>
      <w:r>
        <w:rPr>
          <w:rFonts w:hint="eastAsia"/>
          <w:lang w:val="en-US" w:eastAsia="zh-CN"/>
        </w:rPr>
        <w:t>M</w:t>
      </w:r>
      <w:r>
        <w:t>irror，</w:t>
      </w:r>
      <w:r>
        <w:rPr>
          <w:rFonts w:hint="eastAsia"/>
          <w:lang w:val="en-US" w:eastAsia="zh-CN"/>
        </w:rPr>
        <w:t>T</w:t>
      </w:r>
      <w:r>
        <w:t>ea</w:t>
      </w:r>
      <w:r>
        <w:rPr>
          <w:rFonts w:hint="eastAsia"/>
          <w:lang w:val="en-US" w:eastAsia="zh-CN"/>
        </w:rPr>
        <w:t>m</w:t>
      </w:r>
      <w:r>
        <w:t>一个会议软件，但是它可以</w:t>
      </w:r>
      <w:r>
        <w:rPr>
          <w:rFonts w:hint="eastAsia"/>
          <w:lang w:eastAsia="zh-CN"/>
        </w:rPr>
        <w:t>连接</w:t>
      </w:r>
      <w:r>
        <w:t>到那个mirror，就像白板一样可以实时</w:t>
      </w:r>
      <w:r>
        <w:rPr>
          <w:rFonts w:hint="eastAsia"/>
          <w:lang w:eastAsia="zh-CN"/>
        </w:rPr>
        <w:t>地</w:t>
      </w:r>
      <w:r>
        <w:t>去更新，就是团队里每一个人，</w:t>
      </w:r>
      <w:r>
        <w:rPr>
          <w:rFonts w:hint="eastAsia"/>
          <w:lang w:val="en-US" w:eastAsia="zh-CN"/>
        </w:rPr>
        <w:t>每</w:t>
      </w:r>
      <w:r>
        <w:t>一个消息，</w:t>
      </w:r>
      <w:r>
        <w:rPr>
          <w:rFonts w:hint="eastAsia"/>
          <w:lang w:val="en-US" w:eastAsia="zh-CN"/>
        </w:rPr>
        <w:t>都能共享，</w:t>
      </w:r>
      <w:r>
        <w:t>我觉得这个会提高</w:t>
      </w:r>
      <w:r>
        <w:rPr>
          <w:rFonts w:hint="eastAsia"/>
          <w:lang w:val="en-US" w:eastAsia="zh-CN"/>
        </w:rPr>
        <w:t>学习</w:t>
      </w:r>
      <w:r>
        <w:t>效率，</w:t>
      </w:r>
      <w:r>
        <w:rPr>
          <w:rFonts w:hint="eastAsia"/>
          <w:lang w:val="en-US" w:eastAsia="zh-CN"/>
        </w:rPr>
        <w:t>特别是</w:t>
      </w:r>
      <w:r>
        <w:t>在海外不用受到的影响，所以我觉得这个对于团队或者小组或者是和老师沟通这一点挺好的，它可以实时</w:t>
      </w:r>
      <w:r>
        <w:rPr>
          <w:rFonts w:hint="eastAsia"/>
          <w:lang w:eastAsia="zh-CN"/>
        </w:rPr>
        <w:t>地</w:t>
      </w:r>
      <w:r>
        <w:t>去跳转到某一个链接，或者是跳转到某一个思维导图，就不用说你一下子打开</w:t>
      </w:r>
      <w:r>
        <w:rPr>
          <w:rFonts w:hint="eastAsia"/>
          <w:lang w:eastAsia="zh-CN"/>
        </w:rPr>
        <w:t>很多</w:t>
      </w:r>
      <w:r>
        <w:t>个页面，一下子很多窗口</w:t>
      </w:r>
      <w:r>
        <w:rPr>
          <w:rFonts w:hint="eastAsia"/>
          <w:lang w:eastAsia="zh-CN"/>
        </w:rPr>
        <w:t>。</w:t>
      </w:r>
      <w:r>
        <w:t>然后mirror的话我觉得其实它可能没有那么复杂，也比较好用。有的时候</w:t>
      </w:r>
      <w:r>
        <w:rPr>
          <w:rFonts w:hint="eastAsia"/>
          <w:lang w:val="en-US" w:eastAsia="zh-CN"/>
        </w:rPr>
        <w:t>我也</w:t>
      </w:r>
      <w:r>
        <w:t>会依赖于C</w:t>
      </w:r>
      <w:r>
        <w:rPr>
          <w:rFonts w:hint="eastAsia"/>
          <w:lang w:val="en-US" w:eastAsia="zh-CN"/>
        </w:rPr>
        <w:t>hat</w:t>
      </w:r>
      <w:r>
        <w:t>GPT，</w:t>
      </w:r>
      <w:r>
        <w:rPr>
          <w:rFonts w:hint="eastAsia"/>
          <w:lang w:val="en-US" w:eastAsia="zh-CN"/>
        </w:rPr>
        <w:t>其实</w:t>
      </w:r>
      <w:r>
        <w:t>有的时候老师也会鼓励你可以去使用，但是要合理</w:t>
      </w:r>
      <w:r>
        <w:rPr>
          <w:rFonts w:hint="eastAsia"/>
          <w:lang w:eastAsia="zh-CN"/>
        </w:rPr>
        <w:t>地</w:t>
      </w:r>
      <w:r>
        <w:t>使用，而不是说没有自己独立想法</w:t>
      </w:r>
      <w:r>
        <w:rPr>
          <w:rFonts w:hint="eastAsia"/>
          <w:lang w:eastAsia="zh-CN"/>
        </w:rPr>
        <w:t>地</w:t>
      </w:r>
      <w:r>
        <w:t>去使用。所以我觉得老师他对于</w:t>
      </w:r>
      <w:r>
        <w:rPr>
          <w:rFonts w:hint="eastAsia"/>
          <w:lang w:val="en-US" w:eastAsia="zh-CN"/>
        </w:rPr>
        <w:t>C</w:t>
      </w:r>
      <w:r>
        <w:t>hat GPT也是秉持着一种开放的态度，并不一定说</w:t>
      </w:r>
      <w:r>
        <w:rPr>
          <w:rFonts w:hint="eastAsia"/>
          <w:lang w:val="en-US" w:eastAsia="zh-CN"/>
        </w:rPr>
        <w:t>禁止</w:t>
      </w:r>
      <w:r>
        <w:t>学生使用，</w:t>
      </w:r>
      <w:r>
        <w:rPr>
          <w:rFonts w:hint="eastAsia"/>
          <w:lang w:val="en-US" w:eastAsia="zh-CN"/>
        </w:rPr>
        <w:t>老师主要是为了</w:t>
      </w:r>
      <w:r>
        <w:t>防止他们抄袭或者是防止他们不动脑</w:t>
      </w:r>
      <w:r>
        <w:rPr>
          <w:rFonts w:hint="eastAsia"/>
          <w:lang w:eastAsia="zh-CN"/>
        </w:rPr>
        <w:t>。</w:t>
      </w:r>
      <w:r>
        <w:t>我们老师</w:t>
      </w:r>
      <w:r>
        <w:rPr>
          <w:rFonts w:hint="eastAsia"/>
          <w:lang w:val="en-US" w:eastAsia="zh-CN"/>
        </w:rPr>
        <w:t>有时候</w:t>
      </w:r>
      <w:r>
        <w:t>会在群里发一个图片，教</w:t>
      </w:r>
      <w:r>
        <w:rPr>
          <w:rFonts w:hint="eastAsia"/>
          <w:lang w:val="en-US" w:eastAsia="zh-CN"/>
        </w:rPr>
        <w:t>大家</w:t>
      </w:r>
      <w:r>
        <w:t>怎样去使用</w:t>
      </w:r>
      <w:r>
        <w:rPr>
          <w:rFonts w:hint="eastAsia"/>
          <w:lang w:val="en-US" w:eastAsia="zh-CN"/>
        </w:rPr>
        <w:t>C</w:t>
      </w:r>
      <w:r>
        <w:t>hat GPT，甚至有的时候还会去介绍一些相关的一些网站，资源，鼓励大家</w:t>
      </w:r>
      <w:r>
        <w:rPr>
          <w:rFonts w:hint="eastAsia"/>
          <w:lang w:val="en-US" w:eastAsia="zh-CN"/>
        </w:rPr>
        <w:t>合理使用，提升</w:t>
      </w:r>
      <w:r>
        <w:t>学习效率。</w:t>
      </w:r>
    </w:p>
    <w:p w14:paraId="3315D514">
      <w:r>
        <w:rPr>
          <w:rFonts w:hint="eastAsia"/>
          <w:lang w:eastAsia="zh-CN"/>
        </w:rPr>
        <w:t>Eva</w:t>
      </w:r>
      <w:r>
        <w:t>(00:33:25): 你们老师蛮开放的</w:t>
      </w:r>
      <w:r>
        <w:rPr>
          <w:rFonts w:hint="eastAsia"/>
          <w:lang w:eastAsia="zh-CN"/>
        </w:rPr>
        <w:t>，</w:t>
      </w:r>
      <w:r>
        <w:t>谢谢</w:t>
      </w:r>
      <w:r>
        <w:rPr>
          <w:rFonts w:hint="eastAsia"/>
          <w:lang w:val="en-US" w:eastAsia="zh-CN"/>
        </w:rPr>
        <w:t>Olivia。</w:t>
      </w:r>
      <w:r>
        <w:rPr>
          <w:rFonts w:hint="eastAsia"/>
          <w:lang w:eastAsia="zh-CN"/>
        </w:rPr>
        <w:t>越越</w:t>
      </w:r>
      <w:r>
        <w:t>，你能不能分享一个社交媒体在你的学习过程中充当了非常关键作用的案例？</w:t>
      </w:r>
    </w:p>
    <w:p w14:paraId="3E6684E8">
      <w:pPr>
        <w:rPr>
          <w:rFonts w:hint="eastAsia" w:eastAsia="宋体"/>
          <w:lang w:eastAsia="zh-CN"/>
        </w:rPr>
      </w:pPr>
      <w:r>
        <w:rPr>
          <w:rFonts w:hint="eastAsia"/>
          <w:lang w:eastAsia="zh-CN"/>
        </w:rPr>
        <w:t>Zou Yue</w:t>
      </w:r>
      <w:r>
        <w:t xml:space="preserve">(00:33:55): </w:t>
      </w:r>
      <w:r>
        <w:rPr>
          <w:rFonts w:hint="eastAsia"/>
          <w:lang w:val="en-US" w:eastAsia="zh-CN"/>
        </w:rPr>
        <w:t>有，</w:t>
      </w:r>
      <w:r>
        <w:t>比如说有一天我作业</w:t>
      </w:r>
      <w:r>
        <w:rPr>
          <w:rFonts w:hint="eastAsia"/>
          <w:lang w:val="en-US" w:eastAsia="zh-CN"/>
        </w:rPr>
        <w:t>忘记</w:t>
      </w:r>
      <w:r>
        <w:t>写</w:t>
      </w:r>
      <w:r>
        <w:rPr>
          <w:rFonts w:hint="eastAsia"/>
          <w:lang w:val="en-US" w:eastAsia="zh-CN"/>
        </w:rPr>
        <w:t>了</w:t>
      </w:r>
      <w:r>
        <w:rPr>
          <w:rFonts w:hint="eastAsia"/>
          <w:lang w:eastAsia="zh-CN"/>
        </w:rPr>
        <w:t>，</w:t>
      </w:r>
      <w:r>
        <w:t>这种时候的话我一般</w:t>
      </w:r>
      <w:r>
        <w:rPr>
          <w:rFonts w:hint="eastAsia"/>
          <w:lang w:val="en-US" w:eastAsia="zh-CN"/>
        </w:rPr>
        <w:t>会用Chat G</w:t>
      </w:r>
      <w:r>
        <w:t>PT去临时补一下。然后</w:t>
      </w:r>
      <w:r>
        <w:rPr>
          <w:rFonts w:hint="eastAsia"/>
          <w:lang w:val="en-US" w:eastAsia="zh-CN"/>
        </w:rPr>
        <w:t>有时候</w:t>
      </w:r>
      <w:r>
        <w:t>我要写什么作业，</w:t>
      </w:r>
      <w:r>
        <w:rPr>
          <w:rFonts w:hint="eastAsia"/>
          <w:lang w:val="en-US" w:eastAsia="zh-CN"/>
        </w:rPr>
        <w:t>但是</w:t>
      </w:r>
      <w:r>
        <w:t>我不知道</w:t>
      </w:r>
      <w:r>
        <w:rPr>
          <w:rFonts w:hint="eastAsia"/>
          <w:lang w:val="en-US" w:eastAsia="zh-CN"/>
        </w:rPr>
        <w:t>怎么写</w:t>
      </w:r>
      <w:r>
        <w:t>，我就</w:t>
      </w:r>
      <w:r>
        <w:rPr>
          <w:rFonts w:hint="eastAsia"/>
          <w:lang w:val="en-US" w:eastAsia="zh-CN"/>
        </w:rPr>
        <w:t>会</w:t>
      </w:r>
      <w:r>
        <w:t>通过</w:t>
      </w:r>
      <w:r>
        <w:rPr>
          <w:rFonts w:hint="eastAsia"/>
          <w:lang w:val="en-US" w:eastAsia="zh-CN"/>
        </w:rPr>
        <w:t>W</w:t>
      </w:r>
      <w:r>
        <w:t>hatsapp或</w:t>
      </w:r>
      <w:r>
        <w:rPr>
          <w:rFonts w:hint="eastAsia"/>
          <w:lang w:val="en-US" w:eastAsia="zh-CN"/>
        </w:rPr>
        <w:t>Telegram</w:t>
      </w:r>
      <w:r>
        <w:t>去联系同学</w:t>
      </w:r>
      <w:r>
        <w:rPr>
          <w:rFonts w:hint="eastAsia"/>
          <w:lang w:val="en-US" w:eastAsia="zh-CN"/>
        </w:rPr>
        <w:t>,问</w:t>
      </w:r>
      <w:r>
        <w:t>怎么写</w:t>
      </w:r>
      <w:r>
        <w:rPr>
          <w:rFonts w:hint="eastAsia"/>
          <w:lang w:eastAsia="zh-CN"/>
        </w:rPr>
        <w:t>。</w:t>
      </w:r>
    </w:p>
    <w:p w14:paraId="2289C26C">
      <w:r>
        <w:rPr>
          <w:rFonts w:hint="eastAsia"/>
          <w:lang w:eastAsia="zh-CN"/>
        </w:rPr>
        <w:t>Eva</w:t>
      </w:r>
      <w:r>
        <w:t>(00:34:34): 所以通过这些社交媒体软件去发出求助信号。</w:t>
      </w:r>
    </w:p>
    <w:p w14:paraId="4EA2709D">
      <w:r>
        <w:rPr>
          <w:rFonts w:hint="eastAsia"/>
          <w:lang w:eastAsia="zh-CN"/>
        </w:rPr>
        <w:t>Zou Yue</w:t>
      </w:r>
      <w:r>
        <w:t>(00:34:38): 对，也会问一些。</w:t>
      </w:r>
      <w:r>
        <w:rPr>
          <w:rFonts w:hint="eastAsia"/>
          <w:lang w:val="en-US" w:eastAsia="zh-CN"/>
        </w:rPr>
        <w:t>在W</w:t>
      </w:r>
      <w:r>
        <w:t>hatsapp里面有一个群，里面全是</w:t>
      </w:r>
      <w:r>
        <w:rPr>
          <w:rFonts w:hint="eastAsia"/>
          <w:lang w:val="en-US" w:eastAsia="zh-CN"/>
        </w:rPr>
        <w:t>计算机科</w:t>
      </w:r>
      <w:r>
        <w:t>学的</w:t>
      </w:r>
      <w:r>
        <w:rPr>
          <w:rFonts w:hint="eastAsia"/>
          <w:lang w:eastAsia="zh-CN"/>
        </w:rPr>
        <w:t>，</w:t>
      </w:r>
      <w:r>
        <w:t>里面有很多学长，我有时候会问几个关系好的学长怎么写？我应该怎么做比较更好。</w:t>
      </w:r>
    </w:p>
    <w:p w14:paraId="79584CCF">
      <w:r>
        <w:rPr>
          <w:rFonts w:hint="eastAsia"/>
          <w:lang w:eastAsia="zh-CN"/>
        </w:rPr>
        <w:t>Eva</w:t>
      </w:r>
      <w:r>
        <w:t>(00:35:00): 那也挺好。那有没有用社交媒体过程中给你造成负面影响的，或者给你带来负面信息错误信息的这种</w:t>
      </w:r>
      <w:r>
        <w:rPr>
          <w:rFonts w:hint="eastAsia"/>
          <w:lang w:val="en-US" w:eastAsia="zh-CN"/>
        </w:rPr>
        <w:t>情况</w:t>
      </w:r>
      <w:r>
        <w:t>。</w:t>
      </w:r>
    </w:p>
    <w:p w14:paraId="45D86293">
      <w:r>
        <w:rPr>
          <w:rFonts w:hint="eastAsia"/>
          <w:lang w:eastAsia="zh-CN"/>
        </w:rPr>
        <w:t>Zou Yue</w:t>
      </w:r>
      <w:r>
        <w:t>(00:35:17): 也有。像谷歌搜索，有时候你直接</w:t>
      </w:r>
      <w:r>
        <w:rPr>
          <w:rFonts w:hint="eastAsia"/>
          <w:lang w:val="en-US" w:eastAsia="zh-CN"/>
        </w:rPr>
        <w:t>搜索</w:t>
      </w:r>
      <w:r>
        <w:t>的话</w:t>
      </w:r>
      <w:r>
        <w:rPr>
          <w:rFonts w:hint="eastAsia"/>
          <w:lang w:eastAsia="zh-CN"/>
        </w:rPr>
        <w:t>，</w:t>
      </w:r>
      <w:r>
        <w:t>你是会</w:t>
      </w:r>
      <w:r>
        <w:rPr>
          <w:rFonts w:hint="eastAsia"/>
          <w:lang w:eastAsia="zh-CN"/>
        </w:rPr>
        <w:t>搜索到</w:t>
      </w:r>
      <w:r>
        <w:rPr>
          <w:rFonts w:hint="eastAsia"/>
          <w:lang w:val="en-US" w:eastAsia="zh-CN"/>
        </w:rPr>
        <w:t>很多</w:t>
      </w:r>
      <w:r>
        <w:t>不太确定的答案</w:t>
      </w:r>
      <w:r>
        <w:rPr>
          <w:rFonts w:hint="eastAsia"/>
          <w:lang w:eastAsia="zh-CN"/>
        </w:rPr>
        <w:t>，</w:t>
      </w:r>
      <w:r>
        <w:t>会有一些误解性的信息出来。为了确定这个答案的话，有可能你也会上国内的百度去查</w:t>
      </w:r>
      <w:r>
        <w:rPr>
          <w:rFonts w:hint="eastAsia"/>
          <w:lang w:eastAsia="zh-CN"/>
        </w:rPr>
        <w:t>，</w:t>
      </w:r>
      <w:r>
        <w:t>去确定这个答案</w:t>
      </w:r>
      <w:r>
        <w:rPr>
          <w:rFonts w:hint="eastAsia"/>
          <w:lang w:eastAsia="zh-CN"/>
        </w:rPr>
        <w:t>，</w:t>
      </w:r>
      <w:r>
        <w:t>就会很浪费时间。</w:t>
      </w:r>
    </w:p>
    <w:p w14:paraId="017698A8">
      <w:pPr>
        <w:rPr>
          <w:rFonts w:hint="eastAsia"/>
          <w:lang w:eastAsia="zh-CN"/>
        </w:rPr>
      </w:pPr>
      <w:r>
        <w:rPr>
          <w:rFonts w:hint="eastAsia"/>
          <w:lang w:eastAsia="zh-CN"/>
        </w:rPr>
        <w:t>Eva</w:t>
      </w:r>
      <w:r>
        <w:t>(00:35:53): 好的，谢谢你的分享！</w:t>
      </w:r>
      <w:r>
        <w:rPr>
          <w:rFonts w:hint="eastAsia"/>
          <w:lang w:val="en-US" w:eastAsia="zh-CN"/>
        </w:rPr>
        <w:t>柚子，</w:t>
      </w:r>
      <w:r>
        <w:t>在你的学习过程中，社交媒体对你的学习有关键作用的一个案例</w:t>
      </w:r>
      <w:r>
        <w:rPr>
          <w:rFonts w:hint="eastAsia"/>
          <w:lang w:eastAsia="zh-CN"/>
        </w:rPr>
        <w:t>，</w:t>
      </w:r>
      <w:r>
        <w:t>有吗</w:t>
      </w:r>
      <w:r>
        <w:rPr>
          <w:rFonts w:hint="eastAsia"/>
          <w:lang w:eastAsia="zh-CN"/>
        </w:rPr>
        <w:t>？</w:t>
      </w:r>
    </w:p>
    <w:p w14:paraId="332C9596">
      <w:r>
        <w:rPr>
          <w:rFonts w:hint="eastAsia"/>
          <w:lang w:eastAsia="zh-CN"/>
        </w:rPr>
        <w:t>ZhangTianyou</w:t>
      </w:r>
      <w:r>
        <w:t>(00:36:23): 我感觉就是谷歌翻译吧！刚来</w:t>
      </w:r>
      <w:r>
        <w:rPr>
          <w:rFonts w:hint="eastAsia"/>
          <w:lang w:val="en-US" w:eastAsia="zh-CN"/>
        </w:rPr>
        <w:t>马来西亚自己的</w:t>
      </w:r>
      <w:r>
        <w:t>英语水平就不太行，很多东西其实是需要用到这个翻译软件的。之前是用过国内的有道翻译</w:t>
      </w:r>
      <w:r>
        <w:rPr>
          <w:rFonts w:hint="eastAsia"/>
          <w:lang w:val="en-US" w:eastAsia="zh-CN"/>
        </w:rPr>
        <w:t>软件</w:t>
      </w:r>
      <w:r>
        <w:t>，但是我感觉谷歌翻译更标准一些，更好用一些，而且有那种实时语音翻译</w:t>
      </w:r>
      <w:r>
        <w:rPr>
          <w:rFonts w:hint="eastAsia"/>
          <w:lang w:eastAsia="zh-CN"/>
        </w:rPr>
        <w:t>，</w:t>
      </w:r>
      <w:r>
        <w:t>就感觉更方便一些</w:t>
      </w:r>
      <w:r>
        <w:rPr>
          <w:rFonts w:hint="eastAsia"/>
          <w:lang w:eastAsia="zh-CN"/>
        </w:rPr>
        <w:t>。</w:t>
      </w:r>
      <w:r>
        <w:rPr>
          <w:rFonts w:hint="eastAsia"/>
          <w:lang w:val="en-US" w:eastAsia="zh-CN"/>
        </w:rPr>
        <w:t>另外，</w:t>
      </w:r>
      <w:r>
        <w:t>这里大部分其实都是英文</w:t>
      </w:r>
      <w:r>
        <w:rPr>
          <w:rFonts w:hint="eastAsia"/>
          <w:lang w:val="en-US" w:eastAsia="zh-CN"/>
        </w:rPr>
        <w:t>交流</w:t>
      </w:r>
      <w:r>
        <w:t>，然后有的时候</w:t>
      </w:r>
      <w:r>
        <w:rPr>
          <w:rFonts w:hint="eastAsia"/>
          <w:lang w:val="en-US" w:eastAsia="zh-CN"/>
        </w:rPr>
        <w:t>会碰到很多</w:t>
      </w:r>
      <w:r>
        <w:t>马来语，就像我们学校</w:t>
      </w:r>
      <w:r>
        <w:rPr>
          <w:rFonts w:hint="eastAsia"/>
          <w:lang w:val="en-US" w:eastAsia="zh-CN"/>
        </w:rPr>
        <w:t>UKM</w:t>
      </w:r>
      <w:r>
        <w:t>，</w:t>
      </w:r>
      <w:r>
        <w:rPr>
          <w:rFonts w:hint="eastAsia"/>
          <w:lang w:val="en-US" w:eastAsia="zh-CN"/>
        </w:rPr>
        <w:t>很多</w:t>
      </w:r>
      <w:r>
        <w:t>文件</w:t>
      </w:r>
      <w:r>
        <w:rPr>
          <w:rFonts w:hint="eastAsia"/>
          <w:lang w:eastAsia="zh-CN"/>
        </w:rPr>
        <w:t>，</w:t>
      </w:r>
      <w:r>
        <w:t>邮件</w:t>
      </w:r>
      <w:r>
        <w:rPr>
          <w:rFonts w:hint="eastAsia"/>
          <w:lang w:val="en-US" w:eastAsia="zh-CN"/>
        </w:rPr>
        <w:t>里面都有</w:t>
      </w:r>
      <w:r>
        <w:t>穿插马来语。就这个时候谷歌</w:t>
      </w:r>
      <w:r>
        <w:rPr>
          <w:rFonts w:hint="eastAsia"/>
          <w:lang w:val="en-US" w:eastAsia="zh-CN"/>
        </w:rPr>
        <w:t>翻译</w:t>
      </w:r>
      <w:r>
        <w:t>就很方便</w:t>
      </w:r>
      <w:r>
        <w:rPr>
          <w:rFonts w:hint="eastAsia"/>
          <w:lang w:eastAsia="zh-CN"/>
        </w:rPr>
        <w:t>，</w:t>
      </w:r>
      <w:r>
        <w:t>可以翻译马来语，也可以翻译英语。还有走在</w:t>
      </w:r>
      <w:r>
        <w:rPr>
          <w:rFonts w:hint="eastAsia"/>
          <w:lang w:eastAsia="zh-CN"/>
        </w:rPr>
        <w:t>路边</w:t>
      </w:r>
      <w:r>
        <w:rPr>
          <w:rFonts w:hint="eastAsia"/>
          <w:lang w:val="en-US" w:eastAsia="zh-CN"/>
        </w:rPr>
        <w:t>都是一些</w:t>
      </w:r>
      <w:r>
        <w:t>马来语</w:t>
      </w:r>
      <w:r>
        <w:rPr>
          <w:rFonts w:hint="eastAsia"/>
          <w:lang w:val="en-US" w:eastAsia="zh-CN"/>
        </w:rPr>
        <w:t>的</w:t>
      </w:r>
      <w:r>
        <w:t>招牌</w:t>
      </w:r>
      <w:r>
        <w:rPr>
          <w:rFonts w:hint="eastAsia"/>
          <w:lang w:val="en-US" w:eastAsia="zh-CN"/>
        </w:rPr>
        <w:t>和</w:t>
      </w:r>
      <w:r>
        <w:t>警示</w:t>
      </w:r>
      <w:r>
        <w:rPr>
          <w:rFonts w:hint="eastAsia"/>
          <w:lang w:val="en-US" w:eastAsia="zh-CN"/>
        </w:rPr>
        <w:t>牌，很多餐厅菜单也是马来语，这些都可以</w:t>
      </w:r>
      <w:r>
        <w:t>用到</w:t>
      </w:r>
      <w:r>
        <w:rPr>
          <w:rFonts w:hint="eastAsia"/>
          <w:lang w:val="en-US" w:eastAsia="zh-CN"/>
        </w:rPr>
        <w:t>谷歌</w:t>
      </w:r>
      <w:r>
        <w:t>翻译，我感觉就这个软件帮了我很多。</w:t>
      </w:r>
    </w:p>
    <w:p w14:paraId="3F561219">
      <w:r>
        <w:rPr>
          <w:rFonts w:hint="eastAsia"/>
          <w:lang w:eastAsia="zh-CN"/>
        </w:rPr>
        <w:t>Eva</w:t>
      </w:r>
      <w:r>
        <w:t>(00:37:33): 那有没有你觉得社交媒体给你带来负面影响的案例？</w:t>
      </w:r>
    </w:p>
    <w:p w14:paraId="7AA210BF">
      <w:pPr>
        <w:rPr>
          <w:rFonts w:hint="eastAsia"/>
          <w:lang w:eastAsia="zh-CN"/>
        </w:rPr>
      </w:pPr>
      <w:r>
        <w:rPr>
          <w:rFonts w:hint="eastAsia"/>
          <w:lang w:eastAsia="zh-CN"/>
        </w:rPr>
        <w:t>ZhangTianyou</w:t>
      </w:r>
      <w:r>
        <w:t>(00:37:49): 我感觉就可能就是</w:t>
      </w:r>
      <w:r>
        <w:rPr>
          <w:rFonts w:hint="eastAsia"/>
          <w:lang w:val="en-US" w:eastAsia="zh-CN"/>
        </w:rPr>
        <w:t>F</w:t>
      </w:r>
      <w:r>
        <w:t>acebook吧，</w:t>
      </w:r>
      <w:r>
        <w:rPr>
          <w:rFonts w:hint="eastAsia"/>
          <w:lang w:val="en-US" w:eastAsia="zh-CN"/>
        </w:rPr>
        <w:t>它</w:t>
      </w:r>
      <w:r>
        <w:t>可能</w:t>
      </w:r>
      <w:r>
        <w:rPr>
          <w:rFonts w:hint="eastAsia"/>
          <w:lang w:eastAsia="zh-CN"/>
        </w:rPr>
        <w:t>会</w:t>
      </w:r>
      <w:r>
        <w:t>把你的信息隐私什么就全部暴露出来。</w:t>
      </w:r>
      <w:r>
        <w:rPr>
          <w:rFonts w:hint="eastAsia"/>
          <w:lang w:val="en-US" w:eastAsia="zh-CN"/>
        </w:rPr>
        <w:t>因为它是</w:t>
      </w:r>
      <w:r>
        <w:t>需要实名</w:t>
      </w:r>
      <w:r>
        <w:rPr>
          <w:rFonts w:hint="eastAsia"/>
          <w:lang w:val="en-US" w:eastAsia="zh-CN"/>
        </w:rPr>
        <w:t>的，所以个</w:t>
      </w:r>
      <w:r>
        <w:t>人信息</w:t>
      </w:r>
      <w:r>
        <w:rPr>
          <w:rFonts w:hint="eastAsia"/>
          <w:lang w:val="en-US" w:eastAsia="zh-CN"/>
        </w:rPr>
        <w:t>的</w:t>
      </w:r>
      <w:r>
        <w:t>安全性</w:t>
      </w:r>
      <w:r>
        <w:rPr>
          <w:rFonts w:hint="eastAsia"/>
          <w:lang w:val="en-US" w:eastAsia="zh-CN"/>
        </w:rPr>
        <w:t>和</w:t>
      </w:r>
      <w:r>
        <w:t>隐私得不到保障。</w:t>
      </w:r>
      <w:r>
        <w:rPr>
          <w:rFonts w:hint="eastAsia"/>
          <w:lang w:val="en-US" w:eastAsia="zh-CN"/>
        </w:rPr>
        <w:t>这些平台会</w:t>
      </w:r>
      <w:r>
        <w:t>利用那种大数据，</w:t>
      </w:r>
      <w:r>
        <w:rPr>
          <w:rFonts w:hint="eastAsia"/>
          <w:lang w:val="en-US" w:eastAsia="zh-CN"/>
        </w:rPr>
        <w:t>比如说</w:t>
      </w:r>
      <w:r>
        <w:t>shop</w:t>
      </w:r>
      <w:r>
        <w:rPr>
          <w:rFonts w:hint="eastAsia"/>
          <w:lang w:val="en-US" w:eastAsia="zh-CN"/>
        </w:rPr>
        <w:t>ee 和Lazada</w:t>
      </w:r>
      <w:r>
        <w:t>购物平台</w:t>
      </w:r>
      <w:r>
        <w:rPr>
          <w:rFonts w:hint="eastAsia"/>
          <w:lang w:val="en-US" w:eastAsia="zh-CN"/>
        </w:rPr>
        <w:t>,</w:t>
      </w:r>
      <w:r>
        <w:t>他们就会经常按照你的要求给你推送</w:t>
      </w:r>
      <w:r>
        <w:rPr>
          <w:rFonts w:hint="eastAsia"/>
          <w:lang w:val="en-US" w:eastAsia="zh-CN"/>
        </w:rPr>
        <w:t>谷歌</w:t>
      </w:r>
      <w:r>
        <w:t>，</w:t>
      </w:r>
      <w:r>
        <w:rPr>
          <w:rFonts w:hint="eastAsia"/>
          <w:lang w:val="en-US" w:eastAsia="zh-CN"/>
        </w:rPr>
        <w:t>先</w:t>
      </w:r>
      <w:r>
        <w:t>通过社交媒体了解到你的信息，再推送你需要的产品</w:t>
      </w:r>
      <w:r>
        <w:rPr>
          <w:rFonts w:hint="eastAsia"/>
          <w:lang w:eastAsia="zh-CN"/>
        </w:rPr>
        <w:t>。</w:t>
      </w:r>
    </w:p>
    <w:p w14:paraId="2ED725EA">
      <w:pPr>
        <w:rPr>
          <w:rFonts w:hint="eastAsia" w:eastAsia="宋体"/>
          <w:lang w:eastAsia="zh-CN"/>
        </w:rPr>
      </w:pPr>
      <w:r>
        <w:rPr>
          <w:rFonts w:hint="eastAsia"/>
          <w:lang w:eastAsia="zh-CN"/>
        </w:rPr>
        <w:t>Eva</w:t>
      </w:r>
      <w:r>
        <w:t>(00:38:45): 经常推送这些打扰到你了哈</w:t>
      </w:r>
      <w:r>
        <w:rPr>
          <w:rFonts w:hint="eastAsia"/>
          <w:lang w:eastAsia="zh-CN"/>
        </w:rPr>
        <w:t>？</w:t>
      </w:r>
    </w:p>
    <w:p w14:paraId="5AEFAD24">
      <w:pPr>
        <w:rPr>
          <w:rFonts w:hint="eastAsia" w:eastAsia="宋体"/>
          <w:lang w:eastAsia="zh-CN"/>
        </w:rPr>
      </w:pPr>
      <w:r>
        <w:rPr>
          <w:rFonts w:hint="eastAsia"/>
          <w:lang w:eastAsia="zh-CN"/>
        </w:rPr>
        <w:t>ZhangTianyou</w:t>
      </w:r>
      <w:r>
        <w:t>(00:38:48): 对，就类似于捆绑销售</w:t>
      </w:r>
      <w:r>
        <w:rPr>
          <w:rFonts w:hint="eastAsia"/>
          <w:lang w:eastAsia="zh-CN"/>
        </w:rPr>
        <w:t>。</w:t>
      </w:r>
    </w:p>
    <w:p w14:paraId="61417AFE">
      <w:r>
        <w:rPr>
          <w:rFonts w:hint="eastAsia"/>
          <w:lang w:eastAsia="zh-CN"/>
        </w:rPr>
        <w:t>Eva</w:t>
      </w:r>
      <w:r>
        <w:t>(00:38:52): 确实</w:t>
      </w:r>
      <w:r>
        <w:rPr>
          <w:rFonts w:hint="eastAsia"/>
          <w:lang w:eastAsia="zh-CN"/>
        </w:rPr>
        <w:t>，</w:t>
      </w:r>
      <w:r>
        <w:t>现在国内外都存在这个问题。</w:t>
      </w:r>
    </w:p>
    <w:p w14:paraId="4E4A231C">
      <w:r>
        <w:rPr>
          <w:rFonts w:hint="eastAsia"/>
          <w:lang w:eastAsia="zh-CN"/>
        </w:rPr>
        <w:t>Eva</w:t>
      </w:r>
      <w:r>
        <w:t>(00:38:56): 好嘞，谢谢大家</w:t>
      </w:r>
      <w:r>
        <w:rPr>
          <w:rFonts w:hint="eastAsia"/>
          <w:lang w:val="en-US" w:eastAsia="zh-CN"/>
        </w:rPr>
        <w:t>的</w:t>
      </w:r>
      <w:r>
        <w:t>分享</w:t>
      </w:r>
      <w:r>
        <w:rPr>
          <w:rFonts w:hint="eastAsia"/>
          <w:lang w:eastAsia="zh-CN"/>
        </w:rPr>
        <w:t>。</w:t>
      </w:r>
      <w:r>
        <w:t>然后我们进入到第三个环节，就是大家在大马学习适应过程中遇到的一些困难和挑战。我想了解一下，就是大家在大马学习</w:t>
      </w:r>
      <w:r>
        <w:rPr>
          <w:rFonts w:hint="eastAsia"/>
          <w:lang w:eastAsia="zh-CN"/>
        </w:rPr>
        <w:t>这段时间</w:t>
      </w:r>
      <w:r>
        <w:t>有没有遇到过什么重大的困难和挑战？比如说在大家的学术写作，或者说课程学习或者说presentation还有跟当地老师或同学交流方面，有没有遇到一些比较大的困难和挑战？我们先从</w:t>
      </w:r>
      <w:r>
        <w:rPr>
          <w:rFonts w:hint="eastAsia"/>
          <w:lang w:val="en-US" w:eastAsia="zh-CN"/>
        </w:rPr>
        <w:t>柚子</w:t>
      </w:r>
      <w:r>
        <w:t>开始。</w:t>
      </w:r>
    </w:p>
    <w:p w14:paraId="3E79773E">
      <w:r>
        <w:rPr>
          <w:rFonts w:hint="eastAsia"/>
          <w:lang w:eastAsia="zh-CN"/>
        </w:rPr>
        <w:t>ZhangTianyou</w:t>
      </w:r>
      <w:r>
        <w:t>(00:39:32): 可以。我遇到最大的挑战就是上课方面的。我是会计专业的，相对我而言，这个专业对我有一定的难度。再加上我跟教授其实没有</w:t>
      </w:r>
      <w:r>
        <w:rPr>
          <w:rFonts w:hint="eastAsia"/>
          <w:lang w:val="en-US" w:eastAsia="zh-CN"/>
        </w:rPr>
        <w:t>合理</w:t>
      </w:r>
      <w:r>
        <w:t>沟通的途径，</w:t>
      </w:r>
      <w:r>
        <w:rPr>
          <w:rFonts w:hint="eastAsia"/>
          <w:lang w:val="en-US" w:eastAsia="zh-CN"/>
        </w:rPr>
        <w:t>虽然有</w:t>
      </w:r>
      <w:r>
        <w:t>社交媒体</w:t>
      </w:r>
      <w:r>
        <w:rPr>
          <w:rFonts w:hint="eastAsia"/>
          <w:lang w:val="en-US" w:eastAsia="zh-CN"/>
        </w:rPr>
        <w:t>Whatsapp</w:t>
      </w:r>
      <w:r>
        <w:rPr>
          <w:rFonts w:hint="eastAsia"/>
          <w:lang w:eastAsia="zh-CN"/>
        </w:rPr>
        <w:t>，</w:t>
      </w:r>
      <w:r>
        <w:rPr>
          <w:rFonts w:hint="eastAsia"/>
          <w:lang w:val="en-US" w:eastAsia="zh-CN"/>
        </w:rPr>
        <w:t>但是</w:t>
      </w:r>
      <w:r>
        <w:t>教授他们不经常回复</w:t>
      </w:r>
      <w:r>
        <w:rPr>
          <w:rFonts w:hint="eastAsia"/>
          <w:lang w:val="en-US" w:eastAsia="zh-CN"/>
        </w:rPr>
        <w:t>我们</w:t>
      </w:r>
      <w:r>
        <w:t>，</w:t>
      </w:r>
      <w:r>
        <w:rPr>
          <w:rFonts w:hint="eastAsia"/>
          <w:lang w:val="en-US" w:eastAsia="zh-CN"/>
        </w:rPr>
        <w:t>就算</w:t>
      </w:r>
      <w:r>
        <w:t>回复也不及时，所以大部分时间就是相当于你自己学习</w:t>
      </w:r>
      <w:r>
        <w:rPr>
          <w:rFonts w:hint="eastAsia"/>
          <w:lang w:eastAsia="zh-CN"/>
        </w:rPr>
        <w:t>，</w:t>
      </w:r>
      <w:r>
        <w:t>自己攻克这些难题。</w:t>
      </w:r>
      <w:r>
        <w:rPr>
          <w:rFonts w:hint="eastAsia"/>
          <w:lang w:eastAsia="zh-CN"/>
        </w:rPr>
        <w:t>这</w:t>
      </w:r>
      <w:r>
        <w:t>可能会给我学习上造成一定的困扰</w:t>
      </w:r>
      <w:r>
        <w:rPr>
          <w:rFonts w:hint="eastAsia"/>
          <w:lang w:eastAsia="zh-CN"/>
        </w:rPr>
        <w:t>。</w:t>
      </w:r>
      <w:r>
        <w:t>然后就是经常有一些问题不知道怎么去解答，</w:t>
      </w:r>
      <w:r>
        <w:rPr>
          <w:rFonts w:hint="eastAsia"/>
          <w:lang w:val="en-US" w:eastAsia="zh-CN"/>
        </w:rPr>
        <w:t>而且</w:t>
      </w:r>
      <w:r>
        <w:t>教授上课的节奏也非常的快，我们主修</w:t>
      </w:r>
      <w:r>
        <w:rPr>
          <w:rFonts w:hint="eastAsia"/>
          <w:lang w:val="en-US" w:eastAsia="zh-CN"/>
        </w:rPr>
        <w:t>课</w:t>
      </w:r>
      <w:r>
        <w:t>一共上三个小时一次，他这个课程的时间就是对于我们这些从国内上学过来的同学</w:t>
      </w:r>
      <w:r>
        <w:rPr>
          <w:rFonts w:hint="eastAsia"/>
          <w:lang w:eastAsia="zh-CN"/>
        </w:rPr>
        <w:t>，</w:t>
      </w:r>
      <w:r>
        <w:t>有点不合理，</w:t>
      </w:r>
      <w:r>
        <w:rPr>
          <w:rFonts w:hint="eastAsia"/>
          <w:lang w:val="en-US" w:eastAsia="zh-CN"/>
        </w:rPr>
        <w:t>我们</w:t>
      </w:r>
      <w:r>
        <w:t>没法</w:t>
      </w:r>
      <w:r>
        <w:rPr>
          <w:rFonts w:hint="eastAsia"/>
          <w:lang w:val="en-US" w:eastAsia="zh-CN"/>
        </w:rPr>
        <w:t>三个小时全部</w:t>
      </w:r>
      <w:r>
        <w:t>集中在上课，</w:t>
      </w:r>
      <w:r>
        <w:rPr>
          <w:rFonts w:hint="eastAsia"/>
          <w:lang w:val="en-US" w:eastAsia="zh-CN"/>
        </w:rPr>
        <w:t>也没法把</w:t>
      </w:r>
      <w:r>
        <w:t>所有内容全部学会，所以对我们</w:t>
      </w:r>
      <w:r>
        <w:rPr>
          <w:rFonts w:hint="eastAsia"/>
          <w:lang w:val="en-US" w:eastAsia="zh-CN"/>
        </w:rPr>
        <w:t>来说自学是</w:t>
      </w:r>
      <w:r>
        <w:t>很大的挑战。</w:t>
      </w:r>
    </w:p>
    <w:p w14:paraId="2CCC48C4">
      <w:r>
        <w:rPr>
          <w:rFonts w:hint="eastAsia"/>
          <w:lang w:eastAsia="zh-CN"/>
        </w:rPr>
        <w:t>Eva</w:t>
      </w:r>
      <w:r>
        <w:t>(00:40:59): 那你怎么解决这些挑战呢？像</w:t>
      </w:r>
      <w:r>
        <w:rPr>
          <w:rFonts w:hint="eastAsia"/>
          <w:lang w:val="en-US" w:eastAsia="zh-CN"/>
        </w:rPr>
        <w:t>次课</w:t>
      </w:r>
      <w:r>
        <w:t>上三个小时，笔记一下子也没那么快记，语言适应也没有那么快转换过来</w:t>
      </w:r>
      <w:r>
        <w:rPr>
          <w:rFonts w:hint="eastAsia"/>
          <w:lang w:eastAsia="zh-CN"/>
        </w:rPr>
        <w:t>，</w:t>
      </w:r>
      <w:r>
        <w:t>那你怎么样去调整呢？</w:t>
      </w:r>
    </w:p>
    <w:p w14:paraId="417F2B0B">
      <w:r>
        <w:rPr>
          <w:rFonts w:hint="eastAsia"/>
          <w:lang w:eastAsia="zh-CN"/>
        </w:rPr>
        <w:t>ZhangTianyou</w:t>
      </w:r>
      <w:r>
        <w:t>(00:41:12): 现在</w:t>
      </w:r>
      <w:r>
        <w:rPr>
          <w:rFonts w:hint="eastAsia"/>
          <w:lang w:eastAsia="zh-CN"/>
        </w:rPr>
        <w:t>是</w:t>
      </w:r>
      <w:r>
        <w:t>上课的话，先不要着急去研究问题</w:t>
      </w:r>
      <w:r>
        <w:rPr>
          <w:rFonts w:hint="eastAsia"/>
          <w:lang w:eastAsia="zh-CN"/>
        </w:rPr>
        <w:t>。</w:t>
      </w:r>
      <w:r>
        <w:rPr>
          <w:rFonts w:hint="eastAsia"/>
          <w:lang w:val="en-US" w:eastAsia="zh-CN"/>
        </w:rPr>
        <w:t>我一般先把</w:t>
      </w:r>
      <w:r>
        <w:t>老师讲</w:t>
      </w:r>
      <w:r>
        <w:rPr>
          <w:rFonts w:hint="eastAsia"/>
          <w:lang w:val="en-US" w:eastAsia="zh-CN"/>
        </w:rPr>
        <w:t>的东西</w:t>
      </w:r>
      <w:r>
        <w:t>记录下来。因为线下课跟线</w:t>
      </w:r>
      <w:r>
        <w:rPr>
          <w:rFonts w:hint="eastAsia"/>
          <w:lang w:val="en-US" w:eastAsia="zh-CN"/>
        </w:rPr>
        <w:t>上</w:t>
      </w:r>
      <w:r>
        <w:t>课不同，你没有办法再回顾你</w:t>
      </w:r>
      <w:r>
        <w:rPr>
          <w:rFonts w:hint="eastAsia"/>
          <w:lang w:eastAsia="zh-CN"/>
        </w:rPr>
        <w:t>之前</w:t>
      </w:r>
      <w:r>
        <w:t>上课的内容。所以线下课的话就需要先把老师讲的都要记住，然后记完之后，再用课后的时间去复习巩固。然后</w:t>
      </w:r>
      <w:r>
        <w:rPr>
          <w:rFonts w:hint="eastAsia"/>
          <w:lang w:val="en-US" w:eastAsia="zh-CN"/>
        </w:rPr>
        <w:t>是</w:t>
      </w:r>
      <w:r>
        <w:t>要向比自己优秀的人学习，向他们提问题。</w:t>
      </w:r>
    </w:p>
    <w:p w14:paraId="37667E1F">
      <w:r>
        <w:rPr>
          <w:rFonts w:hint="eastAsia"/>
          <w:lang w:eastAsia="zh-CN"/>
        </w:rPr>
        <w:t>Eva</w:t>
      </w:r>
      <w:r>
        <w:t>(00:41:58): 那你一般是用录音软件去录吗？还是录屏软件？</w:t>
      </w:r>
    </w:p>
    <w:p w14:paraId="4528B8B3">
      <w:r>
        <w:rPr>
          <w:rFonts w:hint="eastAsia"/>
          <w:lang w:eastAsia="zh-CN"/>
        </w:rPr>
        <w:t>ZhangTianyou</w:t>
      </w:r>
      <w:r>
        <w:t>(00:42:03): 不是，我一般就是做笔记。</w:t>
      </w:r>
    </w:p>
    <w:p w14:paraId="0C2D3966">
      <w:r>
        <w:rPr>
          <w:rFonts w:hint="eastAsia"/>
          <w:lang w:eastAsia="zh-CN"/>
        </w:rPr>
        <w:t>Eva</w:t>
      </w:r>
      <w:r>
        <w:t>(00:42:06): 就自己手动做笔记。</w:t>
      </w:r>
    </w:p>
    <w:p w14:paraId="304F35D3">
      <w:r>
        <w:rPr>
          <w:rFonts w:hint="eastAsia"/>
          <w:lang w:eastAsia="zh-CN"/>
        </w:rPr>
        <w:t>ZhangTianyou</w:t>
      </w:r>
      <w:r>
        <w:t>(00:42:08): 对。</w:t>
      </w:r>
    </w:p>
    <w:p w14:paraId="34EA2638">
      <w:pPr>
        <w:rPr>
          <w:rFonts w:hint="eastAsia" w:eastAsia="宋体"/>
          <w:lang w:eastAsia="zh-CN"/>
        </w:rPr>
      </w:pPr>
      <w:r>
        <w:rPr>
          <w:rFonts w:hint="eastAsia"/>
          <w:lang w:eastAsia="zh-CN"/>
        </w:rPr>
        <w:t>Eva</w:t>
      </w:r>
      <w:r>
        <w:t>(00:42:12): 好嘞</w:t>
      </w:r>
      <w:r>
        <w:rPr>
          <w:rFonts w:hint="eastAsia"/>
          <w:lang w:val="en-US" w:eastAsia="zh-CN"/>
        </w:rPr>
        <w:t>O</w:t>
      </w:r>
      <w:r>
        <w:t>liv</w:t>
      </w:r>
      <w:r>
        <w:rPr>
          <w:rFonts w:hint="eastAsia"/>
          <w:lang w:val="en-US" w:eastAsia="zh-CN"/>
        </w:rPr>
        <w:t>ia,</w:t>
      </w:r>
      <w:r>
        <w:t>你呢</w:t>
      </w:r>
      <w:r>
        <w:rPr>
          <w:rFonts w:hint="eastAsia"/>
          <w:lang w:val="en-US" w:eastAsia="zh-CN"/>
        </w:rPr>
        <w:t>?</w:t>
      </w:r>
      <w:r>
        <w:t>你在大马学习过程中有没有遇到过一些比较大的困难和挑战</w:t>
      </w:r>
      <w:r>
        <w:rPr>
          <w:rFonts w:hint="eastAsia"/>
          <w:lang w:val="en-US" w:eastAsia="zh-CN"/>
        </w:rPr>
        <w:t>?</w:t>
      </w:r>
    </w:p>
    <w:p w14:paraId="2665028B">
      <w:r>
        <w:t>Olivia(00:42:34): 我觉得也有，</w:t>
      </w:r>
      <w:r>
        <w:rPr>
          <w:rFonts w:hint="eastAsia"/>
          <w:lang w:val="en-US" w:eastAsia="zh-CN"/>
        </w:rPr>
        <w:t>比</w:t>
      </w:r>
      <w:r>
        <w:t>如说学术逻辑或者是学术语言，身边有一些同学上的是国际高中，他们就有学那个IGCSE，</w:t>
      </w:r>
      <w:r>
        <w:rPr>
          <w:rFonts w:hint="eastAsia"/>
          <w:lang w:val="en-US" w:eastAsia="zh-CN"/>
        </w:rPr>
        <w:t>E-</w:t>
      </w:r>
      <w:r>
        <w:t>level的一些课程，他们就是会</w:t>
      </w:r>
      <w:r>
        <w:rPr>
          <w:rFonts w:hint="eastAsia"/>
          <w:lang w:val="en-US" w:eastAsia="zh-CN"/>
        </w:rPr>
        <w:t>涉及一些</w:t>
      </w:r>
      <w:r>
        <w:t>天文，自然</w:t>
      </w:r>
      <w:r>
        <w:rPr>
          <w:rFonts w:hint="eastAsia"/>
          <w:lang w:eastAsia="zh-CN"/>
        </w:rPr>
        <w:t>，</w:t>
      </w:r>
      <w:r>
        <w:t>地理，都是用英文去进行的</w:t>
      </w:r>
      <w:r>
        <w:rPr>
          <w:rFonts w:hint="eastAsia"/>
          <w:lang w:eastAsia="zh-CN"/>
        </w:rPr>
        <w:t>。</w:t>
      </w:r>
      <w:r>
        <w:t>所以他们的逻辑就是非常缜密的</w:t>
      </w:r>
      <w:r>
        <w:rPr>
          <w:rFonts w:hint="eastAsia"/>
          <w:lang w:eastAsia="zh-CN"/>
        </w:rPr>
        <w:t>。</w:t>
      </w:r>
      <w:r>
        <w:rPr>
          <w:rFonts w:hint="eastAsia"/>
          <w:lang w:val="en-US" w:eastAsia="zh-CN"/>
        </w:rPr>
        <w:t>而我</w:t>
      </w:r>
      <w:r>
        <w:t>现在自己的学术逻辑，学术语言还是比较欠缺的</w:t>
      </w:r>
      <w:r>
        <w:rPr>
          <w:rFonts w:hint="eastAsia"/>
          <w:lang w:eastAsia="zh-CN"/>
        </w:rPr>
        <w:t>。</w:t>
      </w:r>
      <w:r>
        <w:t>其实我觉得可以前期先去模仿，</w:t>
      </w:r>
      <w:r>
        <w:rPr>
          <w:rFonts w:hint="eastAsia"/>
          <w:lang w:val="en-US" w:eastAsia="zh-CN"/>
        </w:rPr>
        <w:t>再去</w:t>
      </w:r>
      <w:r>
        <w:t>超越</w:t>
      </w:r>
      <w:r>
        <w:rPr>
          <w:rFonts w:hint="eastAsia"/>
          <w:lang w:eastAsia="zh-CN"/>
        </w:rPr>
        <w:t>。</w:t>
      </w:r>
      <w:r>
        <w:t>反正这个对我来说是一个比较大的困扰，因为如果说很担心语言的话，就像刚刚同学说的，可以用谷歌翻译或者是有道翻译</w:t>
      </w:r>
      <w:r>
        <w:rPr>
          <w:rFonts w:hint="eastAsia"/>
          <w:lang w:eastAsia="zh-CN"/>
        </w:rPr>
        <w:t>，</w:t>
      </w:r>
      <w:r>
        <w:t>deep</w:t>
      </w:r>
      <w:r>
        <w:rPr>
          <w:rFonts w:hint="eastAsia"/>
          <w:lang w:val="en-US" w:eastAsia="zh-CN"/>
        </w:rPr>
        <w:t>l。</w:t>
      </w:r>
      <w:r>
        <w:t>但是我觉得这个逻辑</w:t>
      </w:r>
      <w:r>
        <w:rPr>
          <w:rFonts w:hint="eastAsia"/>
          <w:lang w:eastAsia="zh-CN"/>
        </w:rPr>
        <w:t>，</w:t>
      </w:r>
      <w:r>
        <w:t>语言的建立，它是一个积累</w:t>
      </w:r>
      <w:r>
        <w:rPr>
          <w:rFonts w:hint="eastAsia"/>
          <w:lang w:val="en-US" w:eastAsia="zh-CN"/>
        </w:rPr>
        <w:t>的</w:t>
      </w:r>
      <w:r>
        <w:t>过程，需要长时间去打磨</w:t>
      </w:r>
      <w:r>
        <w:rPr>
          <w:rFonts w:hint="eastAsia"/>
          <w:lang w:eastAsia="zh-CN"/>
        </w:rPr>
        <w:t>。</w:t>
      </w:r>
      <w:r>
        <w:rPr>
          <w:rFonts w:hint="eastAsia"/>
          <w:lang w:val="en-US" w:eastAsia="zh-CN"/>
        </w:rPr>
        <w:t>我在探索过程中有发现</w:t>
      </w:r>
      <w:r>
        <w:t>多宝藏的软件，插件</w:t>
      </w:r>
      <w:r>
        <w:rPr>
          <w:rFonts w:hint="eastAsia"/>
          <w:lang w:val="en-US" w:eastAsia="zh-CN"/>
        </w:rPr>
        <w:t>帮助我提升学习效率</w:t>
      </w:r>
      <w:r>
        <w:t>。</w:t>
      </w:r>
    </w:p>
    <w:p w14:paraId="340F18AF">
      <w:r>
        <w:rPr>
          <w:rFonts w:hint="eastAsia"/>
          <w:lang w:eastAsia="zh-CN"/>
        </w:rPr>
        <w:t>Eva</w:t>
      </w:r>
      <w:r>
        <w:t>(00:43:53): 好的，谢谢</w:t>
      </w:r>
      <w:r>
        <w:rPr>
          <w:rFonts w:hint="eastAsia"/>
          <w:lang w:eastAsia="zh-CN"/>
        </w:rPr>
        <w:t>。</w:t>
      </w:r>
      <w:r>
        <w:t>小</w:t>
      </w:r>
      <w:r>
        <w:rPr>
          <w:rFonts w:hint="eastAsia"/>
          <w:lang w:val="en-US" w:eastAsia="zh-CN"/>
        </w:rPr>
        <w:t>景，</w:t>
      </w:r>
      <w:r>
        <w:t>我想问一下你在学习过程中有没有遇到过比较大的一些困难或挑战？</w:t>
      </w:r>
    </w:p>
    <w:p w14:paraId="4A7B1749">
      <w:pPr>
        <w:rPr>
          <w:rFonts w:hint="eastAsia" w:eastAsia="宋体"/>
          <w:lang w:eastAsia="zh-CN"/>
        </w:rPr>
      </w:pPr>
      <w:r>
        <w:t>JiaJingte(00:44:08): 那就是挂科</w:t>
      </w:r>
      <w:r>
        <w:rPr>
          <w:rFonts w:hint="eastAsia"/>
          <w:lang w:eastAsia="zh-CN"/>
        </w:rPr>
        <w:t>。</w:t>
      </w:r>
    </w:p>
    <w:p w14:paraId="09927C90">
      <w:pPr>
        <w:rPr>
          <w:rFonts w:hint="eastAsia" w:eastAsia="宋体"/>
          <w:lang w:eastAsia="zh-CN"/>
        </w:rPr>
      </w:pPr>
      <w:r>
        <w:rPr>
          <w:rFonts w:hint="eastAsia"/>
          <w:lang w:eastAsia="zh-CN"/>
        </w:rPr>
        <w:t>Eva</w:t>
      </w:r>
      <w:r>
        <w:t>(00:44:15): 一般挂科的原因是什么？是没完成作业，还是这边的</w:t>
      </w:r>
      <w:r>
        <w:rPr>
          <w:rFonts w:hint="eastAsia"/>
          <w:lang w:val="en-US" w:eastAsia="zh-CN"/>
        </w:rPr>
        <w:t>体制</w:t>
      </w:r>
      <w:r>
        <w:t>跟我们不一样</w:t>
      </w:r>
      <w:r>
        <w:rPr>
          <w:rFonts w:hint="eastAsia"/>
          <w:lang w:eastAsia="zh-CN"/>
        </w:rPr>
        <w:t>？</w:t>
      </w:r>
    </w:p>
    <w:p w14:paraId="69CBB6E5">
      <w:r>
        <w:t>JiaJingte(00:44:15):可能是我不够努力吧</w:t>
      </w:r>
      <w:r>
        <w:rPr>
          <w:rFonts w:hint="eastAsia"/>
          <w:lang w:eastAsia="zh-CN"/>
        </w:rPr>
        <w:t>。</w:t>
      </w:r>
      <w:r>
        <w:t>我觉得老师跟同学都蛮好的</w:t>
      </w:r>
      <w:r>
        <w:rPr>
          <w:rFonts w:hint="eastAsia"/>
          <w:lang w:eastAsia="zh-CN"/>
        </w:rPr>
        <w:t>，</w:t>
      </w:r>
      <w:r>
        <w:t>主要是我不努力。</w:t>
      </w:r>
    </w:p>
    <w:p w14:paraId="642F5896">
      <w:r>
        <w:rPr>
          <w:rFonts w:hint="eastAsia"/>
          <w:lang w:eastAsia="zh-CN"/>
        </w:rPr>
        <w:t>Eva</w:t>
      </w:r>
      <w:r>
        <w:t>(00:44:36): 专业课挂科吗？还是其他的辅修课？</w:t>
      </w:r>
    </w:p>
    <w:p w14:paraId="3444782D">
      <w:r>
        <w:t>JiaJingte(00:44:40): 就是必修课吧，像我们要学一些历史之类的课，那你确实你让我用英文来背那些历史，我确实是背不过。没办法</w:t>
      </w:r>
      <w:r>
        <w:rPr>
          <w:rFonts w:hint="eastAsia"/>
          <w:lang w:eastAsia="zh-CN"/>
        </w:rPr>
        <w:t>，</w:t>
      </w:r>
      <w:r>
        <w:t>我觉得挺难的。</w:t>
      </w:r>
    </w:p>
    <w:p w14:paraId="43553858">
      <w:r>
        <w:rPr>
          <w:rFonts w:hint="eastAsia"/>
          <w:lang w:eastAsia="zh-CN"/>
        </w:rPr>
        <w:t>Eva</w:t>
      </w:r>
      <w:r>
        <w:t>(00:44:58): 听着都难。</w:t>
      </w:r>
    </w:p>
    <w:p w14:paraId="05431361">
      <w:pPr>
        <w:rPr>
          <w:rFonts w:hint="eastAsia" w:eastAsia="宋体"/>
          <w:lang w:eastAsia="zh-CN"/>
        </w:rPr>
      </w:pPr>
      <w:r>
        <w:t>JiaJingte(00:45:00): 对，就是你让我背中文的历史，我都有点困难，再让我背英文的历史，我真的确实做不到</w:t>
      </w:r>
      <w:r>
        <w:rPr>
          <w:rFonts w:hint="eastAsia"/>
          <w:lang w:eastAsia="zh-CN"/>
        </w:rPr>
        <w:t>，</w:t>
      </w:r>
      <w:r>
        <w:t>然后就会导致我挂科</w:t>
      </w:r>
      <w:r>
        <w:rPr>
          <w:rFonts w:hint="eastAsia"/>
          <w:lang w:eastAsia="zh-CN"/>
        </w:rPr>
        <w:t>。</w:t>
      </w:r>
    </w:p>
    <w:p w14:paraId="3D48E9AD">
      <w:r>
        <w:rPr>
          <w:rFonts w:hint="eastAsia"/>
          <w:lang w:eastAsia="zh-CN"/>
        </w:rPr>
        <w:t>Eva</w:t>
      </w:r>
      <w:r>
        <w:t>(00:45:20): 像这边挂科了的话，你是</w:t>
      </w:r>
      <w:r>
        <w:rPr>
          <w:rFonts w:hint="eastAsia"/>
          <w:lang w:val="en-US" w:eastAsia="zh-CN"/>
        </w:rPr>
        <w:t>需要</w:t>
      </w:r>
      <w:r>
        <w:t>继续去重修这个课程直到通过吗？</w:t>
      </w:r>
    </w:p>
    <w:p w14:paraId="65997D07">
      <w:r>
        <w:t>JiaJingte(00:45:32): 只能重修</w:t>
      </w:r>
      <w:r>
        <w:rPr>
          <w:rFonts w:hint="eastAsia"/>
          <w:lang w:eastAsia="zh-CN"/>
        </w:rPr>
        <w:t>，</w:t>
      </w:r>
      <w:r>
        <w:t>自己去背咯</w:t>
      </w:r>
      <w:r>
        <w:rPr>
          <w:rFonts w:hint="eastAsia"/>
          <w:lang w:eastAsia="zh-CN"/>
        </w:rPr>
        <w:t>，</w:t>
      </w:r>
      <w:r>
        <w:t>修到过吧</w:t>
      </w:r>
      <w:r>
        <w:rPr>
          <w:rFonts w:hint="eastAsia"/>
          <w:lang w:eastAsia="zh-CN"/>
        </w:rPr>
        <w:t>，</w:t>
      </w:r>
      <w:r>
        <w:rPr>
          <w:rFonts w:hint="eastAsia"/>
          <w:lang w:val="en-US" w:eastAsia="zh-CN"/>
        </w:rPr>
        <w:t>为了毕业，没办法，</w:t>
      </w:r>
      <w:r>
        <w:t>你也不能跳过这门课不学</w:t>
      </w:r>
      <w:r>
        <w:rPr>
          <w:rFonts w:hint="eastAsia"/>
          <w:lang w:eastAsia="zh-CN"/>
        </w:rPr>
        <w:t>，</w:t>
      </w:r>
      <w:r>
        <w:t>就这一点确实是有点让我头疼。</w:t>
      </w:r>
    </w:p>
    <w:p w14:paraId="0AE02D9E">
      <w:r>
        <w:rPr>
          <w:rFonts w:hint="eastAsia"/>
          <w:lang w:eastAsia="zh-CN"/>
        </w:rPr>
        <w:t>Eva</w:t>
      </w:r>
      <w:r>
        <w:t>(00:46:01): 确实，刚刚</w:t>
      </w:r>
      <w:r>
        <w:rPr>
          <w:rFonts w:hint="eastAsia"/>
          <w:lang w:val="en-US" w:eastAsia="zh-CN"/>
        </w:rPr>
        <w:t>柚子</w:t>
      </w:r>
      <w:r>
        <w:t>也发现了这个问题，确实很</w:t>
      </w:r>
      <w:r>
        <w:rPr>
          <w:rFonts w:hint="eastAsia"/>
          <w:lang w:val="en-US" w:eastAsia="zh-CN"/>
        </w:rPr>
        <w:t>头疼</w:t>
      </w:r>
      <w:r>
        <w:t>。小鱼</w:t>
      </w:r>
      <w:r>
        <w:rPr>
          <w:rFonts w:hint="eastAsia"/>
          <w:lang w:eastAsia="zh-CN"/>
        </w:rPr>
        <w:t>，</w:t>
      </w:r>
      <w:r>
        <w:t>你呢？有没有一些比较让你头疼的在学习过程中遇到的事情？</w:t>
      </w:r>
    </w:p>
    <w:p w14:paraId="7032FEDB">
      <w:r>
        <w:rPr>
          <w:rFonts w:hint="eastAsia"/>
          <w:lang w:eastAsia="zh-CN"/>
        </w:rPr>
        <w:t>YuYe</w:t>
      </w:r>
      <w:r>
        <w:t>(00:46:16): 有，有一门课</w:t>
      </w:r>
      <w:r>
        <w:rPr>
          <w:rFonts w:hint="eastAsia"/>
          <w:lang w:val="en-US" w:eastAsia="zh-CN"/>
        </w:rPr>
        <w:t>的</w:t>
      </w:r>
      <w:r>
        <w:t>老师</w:t>
      </w:r>
      <w:r>
        <w:rPr>
          <w:rFonts w:hint="eastAsia"/>
          <w:lang w:eastAsia="zh-CN"/>
        </w:rPr>
        <w:t>，</w:t>
      </w:r>
      <w:r>
        <w:t>他有点歧视，你懂吗？他有点歧视中国人，但他是个华人，这就让我很奇怪。</w:t>
      </w:r>
    </w:p>
    <w:p w14:paraId="73634FC7">
      <w:r>
        <w:rPr>
          <w:rFonts w:hint="eastAsia"/>
          <w:lang w:eastAsia="zh-CN"/>
        </w:rPr>
        <w:t>Eva</w:t>
      </w:r>
      <w:r>
        <w:t>(00:46:35): 华人还歧视中国人？</w:t>
      </w:r>
    </w:p>
    <w:p w14:paraId="147EB965">
      <w:pPr>
        <w:rPr>
          <w:rFonts w:hint="eastAsia" w:eastAsia="宋体"/>
          <w:lang w:val="en-US" w:eastAsia="zh-CN"/>
        </w:rPr>
      </w:pPr>
      <w:r>
        <w:rPr>
          <w:rFonts w:hint="eastAsia"/>
          <w:lang w:eastAsia="zh-CN"/>
        </w:rPr>
        <w:t>YuYe</w:t>
      </w:r>
      <w:r>
        <w:t>(00:46:36): 对，</w:t>
      </w:r>
      <w:r>
        <w:rPr>
          <w:rFonts w:hint="eastAsia"/>
          <w:lang w:val="en-US" w:eastAsia="zh-CN"/>
        </w:rPr>
        <w:t>我们有一门课</w:t>
      </w:r>
      <w:r>
        <w:t>是必修的，但不是专业课，这门课叫university life</w:t>
      </w:r>
      <w:r>
        <w:rPr>
          <w:rFonts w:hint="eastAsia"/>
          <w:lang w:eastAsia="zh-CN"/>
        </w:rPr>
        <w:t>。</w:t>
      </w:r>
      <w:r>
        <w:rPr>
          <w:rFonts w:hint="eastAsia"/>
          <w:lang w:val="en-US" w:eastAsia="zh-CN"/>
        </w:rPr>
        <w:t>这个老师</w:t>
      </w:r>
      <w:r>
        <w:t>每次上课的时候就是讲一些无关紧要，当时刚入学</w:t>
      </w:r>
      <w:r>
        <w:rPr>
          <w:rFonts w:hint="eastAsia"/>
          <w:lang w:eastAsia="zh-CN"/>
        </w:rPr>
        <w:t>，</w:t>
      </w:r>
      <w:r>
        <w:t>那个老师会特意给中国</w:t>
      </w:r>
      <w:r>
        <w:rPr>
          <w:rFonts w:hint="eastAsia"/>
          <w:lang w:val="en-US" w:eastAsia="zh-CN"/>
        </w:rPr>
        <w:t>留学生</w:t>
      </w:r>
      <w:r>
        <w:t>挂科。</w:t>
      </w:r>
      <w:r>
        <w:rPr>
          <w:rFonts w:hint="eastAsia"/>
          <w:lang w:val="en-US" w:eastAsia="zh-CN"/>
        </w:rPr>
        <w:t>我记得</w:t>
      </w:r>
      <w:r>
        <w:t>那时候的我的小组作业是和其他外国人一起做的</w:t>
      </w:r>
      <w:r>
        <w:rPr>
          <w:rFonts w:hint="eastAsia"/>
          <w:lang w:eastAsia="zh-CN"/>
        </w:rPr>
        <w:t>，</w:t>
      </w:r>
      <w:r>
        <w:t>我们期中考试和</w:t>
      </w:r>
      <w:r>
        <w:rPr>
          <w:rFonts w:hint="eastAsia"/>
          <w:lang w:val="en-US" w:eastAsia="zh-CN"/>
        </w:rPr>
        <w:t>assignment</w:t>
      </w:r>
      <w:r>
        <w:t>都拿了比较高的分数。但是</w:t>
      </w:r>
      <w:r>
        <w:rPr>
          <w:rFonts w:hint="eastAsia"/>
          <w:lang w:val="en-US" w:eastAsia="zh-CN"/>
        </w:rPr>
        <w:t>,</w:t>
      </w:r>
      <w:r>
        <w:t>期末考完我还是挂</w:t>
      </w:r>
      <w:r>
        <w:rPr>
          <w:rFonts w:hint="eastAsia"/>
          <w:lang w:val="en-US" w:eastAsia="zh-CN"/>
        </w:rPr>
        <w:t>科。</w:t>
      </w:r>
    </w:p>
    <w:p w14:paraId="452FFFDE">
      <w:r>
        <w:rPr>
          <w:rFonts w:hint="eastAsia"/>
          <w:lang w:eastAsia="zh-CN"/>
        </w:rPr>
        <w:t>Eva</w:t>
      </w:r>
      <w:r>
        <w:t>(00:47:34): 好无语，那你怎么处理呢？你有去找他申诉不？</w:t>
      </w:r>
    </w:p>
    <w:p w14:paraId="2D0441C7">
      <w:r>
        <w:rPr>
          <w:rFonts w:hint="eastAsia"/>
          <w:lang w:eastAsia="zh-CN"/>
        </w:rPr>
        <w:t>YuYe</w:t>
      </w:r>
      <w:r>
        <w:t>(00:47:38): 申诉了没有用</w:t>
      </w:r>
      <w:r>
        <w:rPr>
          <w:rFonts w:hint="eastAsia"/>
          <w:lang w:eastAsia="zh-CN"/>
        </w:rPr>
        <w:t>，</w:t>
      </w:r>
      <w:r>
        <w:t>只能重修。</w:t>
      </w:r>
    </w:p>
    <w:p w14:paraId="00672E6C">
      <w:r>
        <w:rPr>
          <w:rFonts w:hint="eastAsia"/>
          <w:lang w:eastAsia="zh-CN"/>
        </w:rPr>
        <w:t>Eva</w:t>
      </w:r>
      <w:r>
        <w:t>(00:47:44): 那</w:t>
      </w:r>
      <w:r>
        <w:rPr>
          <w:rFonts w:hint="eastAsia"/>
          <w:lang w:val="en-US" w:eastAsia="zh-CN"/>
        </w:rPr>
        <w:t>重修的老师</w:t>
      </w:r>
      <w:r>
        <w:t>还是他吗？</w:t>
      </w:r>
    </w:p>
    <w:p w14:paraId="20E3121E">
      <w:r>
        <w:rPr>
          <w:rFonts w:hint="eastAsia"/>
          <w:lang w:eastAsia="zh-CN"/>
        </w:rPr>
        <w:t>YuYe</w:t>
      </w:r>
      <w:r>
        <w:t>(00:47:46): 没有，然后我那个课就先没选，过了一年之后再选，换老师我才过</w:t>
      </w:r>
      <w:r>
        <w:rPr>
          <w:rFonts w:hint="eastAsia"/>
          <w:lang w:val="en-US" w:eastAsia="zh-CN"/>
        </w:rPr>
        <w:t>的</w:t>
      </w:r>
      <w:r>
        <w:t>。</w:t>
      </w:r>
    </w:p>
    <w:p w14:paraId="2DFC67DB">
      <w:pPr>
        <w:rPr>
          <w:rFonts w:hint="eastAsia"/>
          <w:lang w:eastAsia="zh-CN"/>
        </w:rPr>
      </w:pPr>
      <w:r>
        <w:rPr>
          <w:rFonts w:hint="eastAsia"/>
          <w:lang w:eastAsia="zh-CN"/>
        </w:rPr>
        <w:t>Eva</w:t>
      </w:r>
      <w:r>
        <w:t>(00:47:55): 那真的是好难理解，一般像在我们学校，你按照老师的进程去走，把作业做完，</w:t>
      </w:r>
      <w:r>
        <w:rPr>
          <w:rFonts w:hint="eastAsia"/>
          <w:lang w:eastAsia="zh-CN"/>
        </w:rPr>
        <w:t>基本</w:t>
      </w:r>
      <w:r>
        <w:t>会让你</w:t>
      </w:r>
      <w:r>
        <w:rPr>
          <w:rFonts w:hint="eastAsia"/>
          <w:lang w:val="en-US" w:eastAsia="zh-CN"/>
        </w:rPr>
        <w:t>过</w:t>
      </w:r>
      <w:r>
        <w:t>的</w:t>
      </w:r>
      <w:r>
        <w:rPr>
          <w:rFonts w:hint="eastAsia"/>
          <w:lang w:eastAsia="zh-CN"/>
        </w:rPr>
        <w:t>。</w:t>
      </w:r>
    </w:p>
    <w:p w14:paraId="112E7B66">
      <w:r>
        <w:rPr>
          <w:rFonts w:hint="eastAsia"/>
          <w:lang w:eastAsia="zh-CN"/>
        </w:rPr>
        <w:t>YuYe</w:t>
      </w:r>
      <w:r>
        <w:t xml:space="preserve">(00:48:13): </w:t>
      </w:r>
      <w:r>
        <w:rPr>
          <w:rFonts w:hint="eastAsia"/>
          <w:lang w:val="en-US" w:eastAsia="zh-CN"/>
        </w:rPr>
        <w:t>我们</w:t>
      </w:r>
      <w:r>
        <w:t>当时作业分数真的是拿</w:t>
      </w:r>
      <w:r>
        <w:rPr>
          <w:rFonts w:hint="eastAsia"/>
          <w:lang w:val="en-US" w:eastAsia="zh-CN"/>
        </w:rPr>
        <w:t>得</w:t>
      </w:r>
      <w:r>
        <w:t>很高了，满分40分</w:t>
      </w:r>
      <w:r>
        <w:rPr>
          <w:rFonts w:hint="eastAsia"/>
          <w:lang w:eastAsia="zh-CN"/>
        </w:rPr>
        <w:t>，</w:t>
      </w:r>
      <w:r>
        <w:t>我们拿了38分。</w:t>
      </w:r>
    </w:p>
    <w:p w14:paraId="692C842E">
      <w:r>
        <w:rPr>
          <w:rFonts w:hint="eastAsia"/>
          <w:lang w:eastAsia="zh-CN"/>
        </w:rPr>
        <w:t>Eva</w:t>
      </w:r>
      <w:r>
        <w:t>(00:48:21): 哇，那很高。</w:t>
      </w:r>
    </w:p>
    <w:p w14:paraId="3274A0AC">
      <w:r>
        <w:rPr>
          <w:rFonts w:hint="eastAsia"/>
          <w:lang w:eastAsia="zh-CN"/>
        </w:rPr>
        <w:t>YuYe</w:t>
      </w:r>
      <w:r>
        <w:t>(00:48:22): 对，但是我还是挂</w:t>
      </w:r>
      <w:r>
        <w:rPr>
          <w:rFonts w:hint="eastAsia"/>
          <w:lang w:val="en-US" w:eastAsia="zh-CN"/>
        </w:rPr>
        <w:t>科了。</w:t>
      </w:r>
      <w:r>
        <w:t>然后我问</w:t>
      </w:r>
      <w:r>
        <w:rPr>
          <w:rFonts w:hint="eastAsia"/>
          <w:lang w:val="en-US" w:eastAsia="zh-CN"/>
        </w:rPr>
        <w:t>同一</w:t>
      </w:r>
      <w:r>
        <w:t>小组的中东人或者本地人</w:t>
      </w:r>
      <w:r>
        <w:rPr>
          <w:rFonts w:hint="eastAsia"/>
          <w:lang w:eastAsia="zh-CN"/>
        </w:rPr>
        <w:t>，</w:t>
      </w:r>
      <w:r>
        <w:t>他们都没有挂，就我一个人挂。</w:t>
      </w:r>
    </w:p>
    <w:p w14:paraId="334327AC">
      <w:r>
        <w:rPr>
          <w:rFonts w:hint="eastAsia"/>
          <w:lang w:eastAsia="zh-CN"/>
        </w:rPr>
        <w:t>Eva</w:t>
      </w:r>
      <w:r>
        <w:t>(00:48:32): 你</w:t>
      </w:r>
      <w:r>
        <w:rPr>
          <w:rFonts w:hint="eastAsia"/>
          <w:lang w:val="en-US" w:eastAsia="zh-CN"/>
        </w:rPr>
        <w:t>有没有</w:t>
      </w:r>
      <w:r>
        <w:t>找那个老师直接问</w:t>
      </w:r>
      <w:r>
        <w:rPr>
          <w:rFonts w:hint="eastAsia"/>
          <w:lang w:val="en-US" w:eastAsia="zh-CN"/>
        </w:rPr>
        <w:t>他，</w:t>
      </w:r>
      <w:r>
        <w:t>为什么挂</w:t>
      </w:r>
      <w:r>
        <w:rPr>
          <w:rFonts w:hint="eastAsia"/>
          <w:lang w:val="en-US" w:eastAsia="zh-CN"/>
        </w:rPr>
        <w:t>你</w:t>
      </w:r>
      <w:r>
        <w:t>？</w:t>
      </w:r>
    </w:p>
    <w:p w14:paraId="730DB017">
      <w:pPr>
        <w:rPr>
          <w:rFonts w:hint="eastAsia" w:eastAsia="宋体"/>
          <w:lang w:val="en-US" w:eastAsia="zh-CN"/>
        </w:rPr>
      </w:pPr>
      <w:r>
        <w:rPr>
          <w:rFonts w:hint="eastAsia"/>
          <w:lang w:eastAsia="zh-CN"/>
        </w:rPr>
        <w:t>YuYe</w:t>
      </w:r>
      <w:r>
        <w:t>(00:48:36): 我问了，他说你作业有问题。我都想不明白。</w:t>
      </w:r>
      <w:r>
        <w:rPr>
          <w:rFonts w:hint="eastAsia"/>
          <w:lang w:val="en-US" w:eastAsia="zh-CN"/>
        </w:rPr>
        <w:t>他</w:t>
      </w:r>
      <w:r>
        <w:t>就一直挑刺</w:t>
      </w:r>
      <w:r>
        <w:rPr>
          <w:rFonts w:hint="eastAsia"/>
          <w:lang w:eastAsia="zh-CN"/>
        </w:rPr>
        <w:t>，</w:t>
      </w:r>
      <w:r>
        <w:t>你懂吗？说你的字体问题</w:t>
      </w:r>
      <w:r>
        <w:rPr>
          <w:rFonts w:hint="eastAsia"/>
          <w:lang w:eastAsia="zh-CN"/>
        </w:rPr>
        <w:t>，</w:t>
      </w:r>
      <w:r>
        <w:t>为什么要用这个单词？就很</w:t>
      </w:r>
      <w:r>
        <w:rPr>
          <w:rFonts w:hint="eastAsia"/>
          <w:lang w:val="en-US" w:eastAsia="zh-CN"/>
        </w:rPr>
        <w:t>坏。</w:t>
      </w:r>
      <w:r>
        <w:t>，挂了之后</w:t>
      </w:r>
      <w:r>
        <w:rPr>
          <w:rFonts w:hint="eastAsia"/>
          <w:lang w:eastAsia="zh-CN"/>
        </w:rPr>
        <w:t>，</w:t>
      </w:r>
      <w:r>
        <w:rPr>
          <w:rFonts w:hint="eastAsia"/>
          <w:lang w:val="en-US" w:eastAsia="zh-CN"/>
        </w:rPr>
        <w:t>我</w:t>
      </w:r>
      <w:r>
        <w:t>过了一年之后再学。</w:t>
      </w:r>
      <w:r>
        <w:rPr>
          <w:rFonts w:hint="eastAsia"/>
          <w:lang w:val="en-US" w:eastAsia="zh-CN"/>
        </w:rPr>
        <w:t>这</w:t>
      </w:r>
      <w:r>
        <w:t>就是我遇到</w:t>
      </w:r>
      <w:r>
        <w:rPr>
          <w:rFonts w:hint="eastAsia"/>
          <w:lang w:val="en-US" w:eastAsia="zh-CN"/>
        </w:rPr>
        <w:t>的</w:t>
      </w:r>
      <w:r>
        <w:t>最大</w:t>
      </w:r>
      <w:r>
        <w:rPr>
          <w:rFonts w:hint="eastAsia"/>
          <w:lang w:val="en-US" w:eastAsia="zh-CN"/>
        </w:rPr>
        <w:t>挑战。</w:t>
      </w:r>
    </w:p>
    <w:p w14:paraId="3EAB057F">
      <w:r>
        <w:rPr>
          <w:rFonts w:hint="eastAsia"/>
          <w:lang w:eastAsia="zh-CN"/>
        </w:rPr>
        <w:t>Eva</w:t>
      </w:r>
      <w:r>
        <w:t>(00:49:12): 我第一次听说有这种情况。</w:t>
      </w:r>
    </w:p>
    <w:p w14:paraId="39DEB012">
      <w:r>
        <w:rPr>
          <w:rFonts w:hint="eastAsia"/>
          <w:lang w:eastAsia="zh-CN"/>
        </w:rPr>
        <w:t>YuYe</w:t>
      </w:r>
      <w:r>
        <w:t>(00:49:16): 其实马来西亚</w:t>
      </w:r>
      <w:r>
        <w:rPr>
          <w:rFonts w:hint="eastAsia"/>
          <w:lang w:val="en-US" w:eastAsia="zh-CN"/>
        </w:rPr>
        <w:t>老师都有</w:t>
      </w:r>
      <w:r>
        <w:t>点歧视中国</w:t>
      </w:r>
      <w:r>
        <w:rPr>
          <w:rFonts w:hint="eastAsia"/>
          <w:lang w:val="en-US" w:eastAsia="zh-CN"/>
        </w:rPr>
        <w:t>留学生</w:t>
      </w:r>
      <w:r>
        <w:t>。可能我们学校还好吧，我记得我朋友在UKM</w:t>
      </w:r>
      <w:r>
        <w:rPr>
          <w:rFonts w:hint="eastAsia"/>
          <w:lang w:eastAsia="zh-CN"/>
        </w:rPr>
        <w:t>，</w:t>
      </w:r>
      <w:r>
        <w:t>他们</w:t>
      </w:r>
      <w:r>
        <w:rPr>
          <w:rFonts w:hint="eastAsia"/>
          <w:lang w:val="en-US" w:eastAsia="zh-CN"/>
        </w:rPr>
        <w:t>总是抱怨</w:t>
      </w:r>
      <w:r>
        <w:t>UKM的老师很多歧视。</w:t>
      </w:r>
    </w:p>
    <w:p w14:paraId="345FA871">
      <w:pPr>
        <w:rPr>
          <w:rFonts w:hint="eastAsia"/>
          <w:lang w:eastAsia="zh-CN"/>
        </w:rPr>
      </w:pPr>
      <w:r>
        <w:rPr>
          <w:rFonts w:hint="eastAsia"/>
          <w:lang w:eastAsia="zh-CN"/>
        </w:rPr>
        <w:t>Eva</w:t>
      </w:r>
      <w:r>
        <w:t>(00:49:33): 我在UKM倒没有碰到</w:t>
      </w:r>
      <w:r>
        <w:rPr>
          <w:rFonts w:hint="eastAsia"/>
          <w:lang w:val="en-US" w:eastAsia="zh-CN"/>
        </w:rPr>
        <w:t>过歧视</w:t>
      </w:r>
      <w:r>
        <w:t>中国人，但是有一点很不爽，就是我们去UKM图书馆，我们不是背书包进去，有一个学期</w:t>
      </w:r>
      <w:r>
        <w:rPr>
          <w:rFonts w:hint="eastAsia"/>
          <w:lang w:val="en-US" w:eastAsia="zh-CN"/>
        </w:rPr>
        <w:t>图书管理员</w:t>
      </w:r>
      <w:r>
        <w:t>天天都要翻包</w:t>
      </w:r>
      <w:r>
        <w:rPr>
          <w:rFonts w:hint="eastAsia"/>
          <w:lang w:eastAsia="zh-CN"/>
        </w:rPr>
        <w:t>，</w:t>
      </w:r>
      <w:r>
        <w:t>他怕你带零食进去，然后就让你把包打开，他把东西翻出来，然检查一下有没有带东西</w:t>
      </w:r>
      <w:r>
        <w:rPr>
          <w:rFonts w:hint="eastAsia"/>
          <w:lang w:eastAsia="zh-CN"/>
        </w:rPr>
        <w:t>。</w:t>
      </w:r>
    </w:p>
    <w:p w14:paraId="5C64DB88">
      <w:r>
        <w:rPr>
          <w:rFonts w:hint="eastAsia"/>
          <w:lang w:eastAsia="zh-CN"/>
        </w:rPr>
        <w:t>YuYe</w:t>
      </w:r>
      <w:r>
        <w:t>(00:49:57): 那确实</w:t>
      </w:r>
      <w:r>
        <w:rPr>
          <w:rFonts w:hint="eastAsia"/>
          <w:lang w:eastAsia="zh-CN"/>
        </w:rPr>
        <w:t>有点</w:t>
      </w:r>
      <w:r>
        <w:rPr>
          <w:rFonts w:hint="eastAsia"/>
          <w:lang w:val="en-US" w:eastAsia="zh-CN"/>
        </w:rPr>
        <w:t>不爽</w:t>
      </w:r>
      <w:r>
        <w:t>。</w:t>
      </w:r>
      <w:r>
        <w:rPr>
          <w:rFonts w:hint="eastAsia"/>
          <w:lang w:val="en-US" w:eastAsia="zh-CN"/>
        </w:rPr>
        <w:t>还有一个就是</w:t>
      </w:r>
      <w:r>
        <w:t>我们学校之前有段时间招MBA的学生招</w:t>
      </w:r>
      <w:r>
        <w:rPr>
          <w:rFonts w:hint="eastAsia"/>
          <w:lang w:eastAsia="zh-CN"/>
        </w:rPr>
        <w:t>得</w:t>
      </w:r>
      <w:r>
        <w:t>太多了。像一次就招了</w:t>
      </w:r>
      <w:r>
        <w:rPr>
          <w:rFonts w:hint="eastAsia"/>
          <w:lang w:val="en-US" w:eastAsia="zh-CN"/>
        </w:rPr>
        <w:t>快</w:t>
      </w:r>
      <w:r>
        <w:t>500</w:t>
      </w:r>
      <w:r>
        <w:rPr>
          <w:rFonts w:hint="eastAsia"/>
          <w:lang w:val="en-US" w:eastAsia="zh-CN"/>
        </w:rPr>
        <w:t>个，因为线上</w:t>
      </w:r>
      <w:r>
        <w:t>网课容易过</w:t>
      </w:r>
      <w:r>
        <w:rPr>
          <w:rFonts w:hint="eastAsia"/>
          <w:lang w:eastAsia="zh-CN"/>
        </w:rPr>
        <w:t>。</w:t>
      </w:r>
      <w:r>
        <w:rPr>
          <w:rFonts w:hint="eastAsia"/>
          <w:lang w:val="en-US" w:eastAsia="zh-CN"/>
        </w:rPr>
        <w:t>当时可能</w:t>
      </w:r>
      <w:r>
        <w:t>认证那边出了问题，然后就</w:t>
      </w:r>
      <w:r>
        <w:rPr>
          <w:rFonts w:hint="eastAsia"/>
          <w:lang w:val="en-US" w:eastAsia="zh-CN"/>
        </w:rPr>
        <w:t>需要</w:t>
      </w:r>
      <w:r>
        <w:t>重新处理。</w:t>
      </w:r>
    </w:p>
    <w:p w14:paraId="2EDAC8E4">
      <w:r>
        <w:rPr>
          <w:rFonts w:hint="eastAsia"/>
          <w:lang w:eastAsia="zh-CN"/>
        </w:rPr>
        <w:t>Eva</w:t>
      </w:r>
      <w:r>
        <w:t>(00:50:33): 好，谢谢哈。</w:t>
      </w:r>
      <w:r>
        <w:rPr>
          <w:rFonts w:hint="eastAsia"/>
          <w:lang w:val="en-US" w:eastAsia="zh-CN"/>
        </w:rPr>
        <w:t>越越，</w:t>
      </w:r>
      <w:r>
        <w:t>你在学习过程中有没有遇到比较让你头疼的事情呢？</w:t>
      </w:r>
    </w:p>
    <w:p w14:paraId="5429D93B">
      <w:r>
        <w:rPr>
          <w:rFonts w:hint="eastAsia"/>
          <w:lang w:eastAsia="zh-CN"/>
        </w:rPr>
        <w:t>Zou Yue</w:t>
      </w:r>
      <w:r>
        <w:t>(00:50:44): 主要是语言问题。</w:t>
      </w:r>
      <w:r>
        <w:rPr>
          <w:rFonts w:hint="eastAsia"/>
          <w:lang w:val="en-US" w:eastAsia="zh-CN"/>
        </w:rPr>
        <w:t>其次，</w:t>
      </w:r>
      <w:r>
        <w:t>上课肯定比国内学习</w:t>
      </w:r>
      <w:r>
        <w:rPr>
          <w:rFonts w:hint="eastAsia"/>
          <w:lang w:eastAsia="zh-CN"/>
        </w:rPr>
        <w:t>，</w:t>
      </w:r>
      <w:r>
        <w:t>听老师讲课更困难。</w:t>
      </w:r>
      <w:r>
        <w:rPr>
          <w:rFonts w:hint="eastAsia"/>
          <w:lang w:val="en-US" w:eastAsia="zh-CN"/>
        </w:rPr>
        <w:t>再次，</w:t>
      </w:r>
      <w:r>
        <w:t>跟老师与同学之间的沟通，因为我们</w:t>
      </w:r>
      <w:r>
        <w:rPr>
          <w:rFonts w:hint="eastAsia"/>
          <w:lang w:val="en-US" w:eastAsia="zh-CN"/>
        </w:rPr>
        <w:t>班上</w:t>
      </w:r>
      <w:r>
        <w:t>中国同学大概不到十个人。所以说大部分都是</w:t>
      </w:r>
      <w:r>
        <w:rPr>
          <w:rFonts w:hint="eastAsia"/>
          <w:lang w:val="en-US" w:eastAsia="zh-CN"/>
        </w:rPr>
        <w:t>马来西亚本地</w:t>
      </w:r>
      <w:r>
        <w:t>的同学，还有一些国外同学。就</w:t>
      </w:r>
      <w:r>
        <w:rPr>
          <w:rFonts w:hint="eastAsia"/>
          <w:lang w:val="en-US" w:eastAsia="zh-CN"/>
        </w:rPr>
        <w:t>没有</w:t>
      </w:r>
      <w:r>
        <w:t>那么容易</w:t>
      </w:r>
      <w:r>
        <w:rPr>
          <w:rFonts w:hint="eastAsia"/>
          <w:lang w:val="en-US" w:eastAsia="zh-CN"/>
        </w:rPr>
        <w:t>进行学习和作业上的</w:t>
      </w:r>
      <w:r>
        <w:t>沟通</w:t>
      </w:r>
      <w:r>
        <w:rPr>
          <w:rFonts w:hint="eastAsia"/>
          <w:lang w:eastAsia="zh-CN"/>
        </w:rPr>
        <w:t>，</w:t>
      </w:r>
      <w:r>
        <w:rPr>
          <w:rFonts w:hint="eastAsia"/>
          <w:lang w:val="en-US" w:eastAsia="zh-CN"/>
        </w:rPr>
        <w:t>或者说</w:t>
      </w:r>
      <w:r>
        <w:t>想跟别人作业合作</w:t>
      </w:r>
      <w:r>
        <w:rPr>
          <w:rFonts w:hint="eastAsia"/>
          <w:lang w:eastAsia="zh-CN"/>
        </w:rPr>
        <w:t>。</w:t>
      </w:r>
      <w:r>
        <w:t>这</w:t>
      </w:r>
      <w:r>
        <w:rPr>
          <w:rFonts w:hint="eastAsia"/>
          <w:lang w:val="en-US" w:eastAsia="zh-CN"/>
        </w:rPr>
        <w:t>些都是</w:t>
      </w:r>
      <w:r>
        <w:t>我面临的很大的困难和挑战。</w:t>
      </w:r>
      <w:r>
        <w:rPr>
          <w:rFonts w:hint="eastAsia"/>
          <w:lang w:val="en-US" w:eastAsia="zh-CN"/>
        </w:rPr>
        <w:t>另外，</w:t>
      </w:r>
      <w:r>
        <w:t>跟老师沟通的问题。比如说在学习上遇到问题，一般</w:t>
      </w:r>
      <w:r>
        <w:rPr>
          <w:rFonts w:hint="eastAsia"/>
          <w:lang w:val="en-US" w:eastAsia="zh-CN"/>
        </w:rPr>
        <w:t>都是</w:t>
      </w:r>
      <w:r>
        <w:t>直接发邮件</w:t>
      </w:r>
      <w:r>
        <w:rPr>
          <w:rFonts w:hint="eastAsia"/>
          <w:lang w:val="en-US" w:eastAsia="zh-CN"/>
        </w:rPr>
        <w:t>给老师问，</w:t>
      </w:r>
      <w:r>
        <w:t>有时候有些老师他不一定及时回，有可能一个星期，有时候根本就不回</w:t>
      </w:r>
      <w:r>
        <w:rPr>
          <w:rFonts w:hint="eastAsia"/>
          <w:lang w:eastAsia="zh-CN"/>
        </w:rPr>
        <w:t>。</w:t>
      </w:r>
      <w:r>
        <w:t>然后</w:t>
      </w:r>
      <w:r>
        <w:rPr>
          <w:rFonts w:hint="eastAsia"/>
          <w:lang w:val="en-US" w:eastAsia="zh-CN"/>
        </w:rPr>
        <w:t>上课</w:t>
      </w:r>
      <w:r>
        <w:t>你问他，他就说我没看到。这种情况一般只能上课的时候</w:t>
      </w:r>
      <w:r>
        <w:rPr>
          <w:rFonts w:hint="eastAsia"/>
          <w:lang w:eastAsia="zh-CN"/>
        </w:rPr>
        <w:t>，</w:t>
      </w:r>
      <w:r>
        <w:t>下课就立刻找他问。但是语言</w:t>
      </w:r>
      <w:r>
        <w:rPr>
          <w:rFonts w:hint="eastAsia"/>
          <w:lang w:val="en-US" w:eastAsia="zh-CN"/>
        </w:rPr>
        <w:t>能力</w:t>
      </w:r>
      <w:r>
        <w:t>又不是很好</w:t>
      </w:r>
      <w:r>
        <w:rPr>
          <w:rFonts w:hint="eastAsia"/>
          <w:lang w:eastAsia="zh-CN"/>
        </w:rPr>
        <w:t>，</w:t>
      </w:r>
      <w:r>
        <w:t>就不能很充分</w:t>
      </w:r>
      <w:r>
        <w:rPr>
          <w:rFonts w:hint="eastAsia"/>
          <w:lang w:eastAsia="zh-CN"/>
        </w:rPr>
        <w:t>地</w:t>
      </w:r>
      <w:r>
        <w:t>去沟通。</w:t>
      </w:r>
    </w:p>
    <w:p w14:paraId="4166934C">
      <w:r>
        <w:rPr>
          <w:rFonts w:hint="eastAsia"/>
          <w:lang w:eastAsia="zh-CN"/>
        </w:rPr>
        <w:t>Eva</w:t>
      </w:r>
      <w:r>
        <w:t>(00:52:25): 确实，就比如说像口语沟通这方面，刚开始来的时候，可能相对来说挑战会比较大哈。那你后面有没有去找一些方式去提升自己的这种口语沟通能力呢？</w:t>
      </w:r>
    </w:p>
    <w:p w14:paraId="006A7406">
      <w:r>
        <w:rPr>
          <w:rFonts w:hint="eastAsia"/>
          <w:lang w:eastAsia="zh-CN"/>
        </w:rPr>
        <w:t>Zou Yue</w:t>
      </w:r>
      <w:r>
        <w:t>(00:52:44): 也有，就是会跟一些印尼人一起玩</w:t>
      </w:r>
      <w:r>
        <w:rPr>
          <w:rFonts w:hint="eastAsia"/>
          <w:lang w:eastAsia="zh-CN"/>
        </w:rPr>
        <w:t>，</w:t>
      </w:r>
      <w:r>
        <w:t>参与活动。</w:t>
      </w:r>
      <w:r>
        <w:rPr>
          <w:rFonts w:hint="eastAsia"/>
          <w:lang w:val="en-US" w:eastAsia="zh-CN"/>
        </w:rPr>
        <w:t>联系自己</w:t>
      </w:r>
      <w:r>
        <w:t>的朋友</w:t>
      </w:r>
      <w:r>
        <w:rPr>
          <w:rFonts w:hint="eastAsia"/>
          <w:lang w:val="en-US" w:eastAsia="zh-CN"/>
        </w:rPr>
        <w:t>跟他们</w:t>
      </w:r>
      <w:r>
        <w:t>一起打打球，聊聊天</w:t>
      </w:r>
      <w:r>
        <w:rPr>
          <w:rFonts w:hint="eastAsia"/>
          <w:lang w:eastAsia="zh-CN"/>
        </w:rPr>
        <w:t>。</w:t>
      </w:r>
      <w:r>
        <w:rPr>
          <w:rFonts w:hint="eastAsia"/>
          <w:lang w:val="en-US" w:eastAsia="zh-CN"/>
        </w:rPr>
        <w:t>还会自己</w:t>
      </w:r>
      <w:r>
        <w:t>背单词。</w:t>
      </w:r>
    </w:p>
    <w:p w14:paraId="64A66446">
      <w:r>
        <w:rPr>
          <w:rFonts w:hint="eastAsia"/>
          <w:lang w:eastAsia="zh-CN"/>
        </w:rPr>
        <w:t>Eva</w:t>
      </w:r>
      <w:r>
        <w:t>(00:53:05): 你会想去报那种英语培训班吗？比如说口语交流班，因为我有同学</w:t>
      </w:r>
      <w:r>
        <w:rPr>
          <w:rFonts w:hint="eastAsia"/>
          <w:lang w:eastAsia="zh-CN"/>
        </w:rPr>
        <w:t>他去</w:t>
      </w:r>
      <w:r>
        <w:t>那个吉隆坡市区就为了提升口语，专门报那种培训班去练习。</w:t>
      </w:r>
      <w:r>
        <w:rPr>
          <w:rFonts w:hint="eastAsia"/>
          <w:lang w:val="en-US" w:eastAsia="zh-CN"/>
        </w:rPr>
        <w:t>你</w:t>
      </w:r>
      <w:r>
        <w:t>会考虑吗？</w:t>
      </w:r>
    </w:p>
    <w:p w14:paraId="7C719048">
      <w:r>
        <w:rPr>
          <w:rFonts w:hint="eastAsia"/>
          <w:lang w:eastAsia="zh-CN"/>
        </w:rPr>
        <w:t>Zou Yue</w:t>
      </w:r>
      <w:r>
        <w:t>(00:53:18): 我不太会去考虑，因为我自己的身边</w:t>
      </w:r>
      <w:r>
        <w:rPr>
          <w:rFonts w:hint="eastAsia"/>
          <w:lang w:val="en-US" w:eastAsia="zh-CN"/>
        </w:rPr>
        <w:t>也有</w:t>
      </w:r>
      <w:r>
        <w:t>英语特别好的人</w:t>
      </w:r>
      <w:r>
        <w:rPr>
          <w:rFonts w:hint="eastAsia"/>
          <w:lang w:eastAsia="zh-CN"/>
        </w:rPr>
        <w:t>，</w:t>
      </w:r>
      <w:r>
        <w:rPr>
          <w:rFonts w:hint="eastAsia"/>
          <w:lang w:val="en-US" w:eastAsia="zh-CN"/>
        </w:rPr>
        <w:t>只要跟他们多交流</w:t>
      </w:r>
      <w:r>
        <w:t>。我也不希望去考虑，因为就是在国内的</w:t>
      </w:r>
      <w:r>
        <w:rPr>
          <w:rFonts w:hint="eastAsia"/>
          <w:lang w:val="en-US" w:eastAsia="zh-CN"/>
        </w:rPr>
        <w:t>培训班</w:t>
      </w:r>
      <w:r>
        <w:t>学不好，在国外的话也不一定说换一个环境</w:t>
      </w:r>
      <w:r>
        <w:rPr>
          <w:rFonts w:hint="eastAsia"/>
          <w:lang w:val="en-US" w:eastAsia="zh-CN"/>
        </w:rPr>
        <w:t>就能学好</w:t>
      </w:r>
      <w:r>
        <w:t>。</w:t>
      </w:r>
    </w:p>
    <w:p w14:paraId="70BC2F17">
      <w:pPr>
        <w:rPr>
          <w:rFonts w:hint="default" w:eastAsia="宋体"/>
          <w:lang w:val="en-US" w:eastAsia="zh-CN"/>
        </w:rPr>
      </w:pPr>
      <w:r>
        <w:rPr>
          <w:rFonts w:hint="eastAsia"/>
          <w:lang w:eastAsia="zh-CN"/>
        </w:rPr>
        <w:t>Eva</w:t>
      </w:r>
      <w:r>
        <w:t>(00:53:45): 确实</w:t>
      </w:r>
      <w:r>
        <w:rPr>
          <w:rFonts w:hint="eastAsia"/>
          <w:lang w:eastAsia="zh-CN"/>
        </w:rPr>
        <w:t>，</w:t>
      </w:r>
      <w:r>
        <w:t>我最开始跟你也有一样，我在国内待了三十多年，学了这么多年英语，虽然过了六级，但是不敢说，刚来马来西亚跟老师聊天的时候也不敢讲，老师说你为什么总是不说话。我说我发音不好，然后我怕我讲不清楚。他就鼓励我，他说又不是你的母语，发音不好，会有什么关系，他说你要多找朋友聊天，后面也是跟你一样</w:t>
      </w:r>
      <w:r>
        <w:rPr>
          <w:rFonts w:hint="eastAsia"/>
          <w:lang w:eastAsia="zh-CN"/>
        </w:rPr>
        <w:t>去找找</w:t>
      </w:r>
      <w:r>
        <w:t>一些伊拉克的同学，叙利亚同学就跟他们聊天，提升自己的</w:t>
      </w:r>
      <w:r>
        <w:rPr>
          <w:rFonts w:hint="eastAsia"/>
          <w:lang w:val="en-US" w:eastAsia="zh-CN"/>
        </w:rPr>
        <w:t>英文口语。</w:t>
      </w:r>
    </w:p>
    <w:p w14:paraId="36BEC756">
      <w:pPr>
        <w:rPr>
          <w:rFonts w:hint="eastAsia" w:eastAsia="宋体"/>
          <w:lang w:eastAsia="zh-CN"/>
        </w:rPr>
      </w:pPr>
      <w:r>
        <w:rPr>
          <w:rFonts w:hint="eastAsia"/>
          <w:lang w:eastAsia="zh-CN"/>
        </w:rPr>
        <w:t>Eva</w:t>
      </w:r>
      <w:r>
        <w:t>(00:54:30): 还有一个问题哈，大家在留学期间是不是遇到过因为文化差异而无法接受的这种情况，就比如说像刚才我提到这个图书馆要翻包检查，这个其实让我很难以接受，我觉得他侵犯我个人隐私。对这种情况，比如说大家有没有遇到过一些宗教文化方面，还有校园着装方面</w:t>
      </w:r>
      <w:r>
        <w:rPr>
          <w:rFonts w:hint="eastAsia"/>
          <w:lang w:eastAsia="zh-CN"/>
        </w:rPr>
        <w:t>，</w:t>
      </w:r>
      <w:r>
        <w:t>跟导师预约见面或者饮食方面，因为文化差异让你们不太舒服的这种情况。</w:t>
      </w:r>
      <w:r>
        <w:rPr>
          <w:rFonts w:hint="eastAsia"/>
          <w:lang w:val="en-US" w:eastAsia="zh-CN"/>
        </w:rPr>
        <w:t>柚子，你</w:t>
      </w:r>
      <w:r>
        <w:t>有吗</w:t>
      </w:r>
      <w:r>
        <w:rPr>
          <w:rFonts w:hint="eastAsia"/>
          <w:lang w:eastAsia="zh-CN"/>
        </w:rPr>
        <w:t>？</w:t>
      </w:r>
    </w:p>
    <w:p w14:paraId="5B51CB6C">
      <w:r>
        <w:rPr>
          <w:rFonts w:hint="eastAsia"/>
          <w:lang w:eastAsia="zh-CN"/>
        </w:rPr>
        <w:t>ZhangTianyou</w:t>
      </w:r>
      <w:r>
        <w:t>(00:55:06): 有，我感觉是在学校的着装吧，</w:t>
      </w:r>
      <w:r>
        <w:rPr>
          <w:rFonts w:hint="eastAsia"/>
          <w:lang w:val="en-US" w:eastAsia="zh-CN"/>
        </w:rPr>
        <w:t>学校</w:t>
      </w:r>
      <w:r>
        <w:t>不让穿短裤。但这天气很热，我属于北方人吧，在这种天气中就会感觉特别热，有点受不了</w:t>
      </w:r>
      <w:r>
        <w:rPr>
          <w:rFonts w:hint="eastAsia"/>
          <w:lang w:eastAsia="zh-CN"/>
        </w:rPr>
        <w:t>。</w:t>
      </w:r>
      <w:r>
        <w:t>但</w:t>
      </w:r>
      <w:r>
        <w:rPr>
          <w:rFonts w:hint="eastAsia"/>
          <w:lang w:val="en-US" w:eastAsia="zh-CN"/>
        </w:rPr>
        <w:t>学校要求</w:t>
      </w:r>
      <w:r>
        <w:t>你</w:t>
      </w:r>
      <w:r>
        <w:rPr>
          <w:rFonts w:hint="eastAsia"/>
          <w:lang w:eastAsia="zh-CN"/>
        </w:rPr>
        <w:t>必须</w:t>
      </w:r>
      <w:r>
        <w:t>穿长裤</w:t>
      </w:r>
      <w:r>
        <w:rPr>
          <w:rFonts w:hint="eastAsia"/>
          <w:lang w:eastAsia="zh-CN"/>
        </w:rPr>
        <w:t>，</w:t>
      </w:r>
      <w:r>
        <w:t>可能我不太理解，但是我尊重。</w:t>
      </w:r>
    </w:p>
    <w:p w14:paraId="2C53E85B">
      <w:r>
        <w:rPr>
          <w:rFonts w:hint="eastAsia"/>
          <w:lang w:eastAsia="zh-CN"/>
        </w:rPr>
        <w:t>Eva</w:t>
      </w:r>
      <w:r>
        <w:t xml:space="preserve">(00:55:43): </w:t>
      </w:r>
      <w:r>
        <w:rPr>
          <w:rFonts w:hint="eastAsia"/>
          <w:lang w:val="en-US" w:eastAsia="zh-CN"/>
        </w:rPr>
        <w:t>是，虽然</w:t>
      </w:r>
      <w:r>
        <w:t>不理解，但尊重。</w:t>
      </w:r>
    </w:p>
    <w:p w14:paraId="7E3CE04B">
      <w:r>
        <w:rPr>
          <w:rFonts w:hint="eastAsia"/>
          <w:lang w:eastAsia="zh-CN"/>
        </w:rPr>
        <w:t>ZhangTianyou</w:t>
      </w:r>
      <w:r>
        <w:t>(00:55:43): 因为是他宗教的原因。对，</w:t>
      </w:r>
      <w:r>
        <w:rPr>
          <w:rFonts w:hint="eastAsia"/>
          <w:lang w:val="en-US" w:eastAsia="zh-CN"/>
        </w:rPr>
        <w:t>这边</w:t>
      </w:r>
      <w:r>
        <w:t>每天中午一定要</w:t>
      </w:r>
      <w:r>
        <w:rPr>
          <w:rFonts w:hint="eastAsia"/>
          <w:lang w:val="en-US" w:eastAsia="zh-CN"/>
        </w:rPr>
        <w:t>用喇叭播放那个</w:t>
      </w:r>
      <w:r>
        <w:t>祷告音乐。其实刚刚开始的时候特别受不了，每到</w:t>
      </w:r>
      <w:r>
        <w:rPr>
          <w:rFonts w:hint="eastAsia"/>
          <w:lang w:val="en-US" w:eastAsia="zh-CN"/>
        </w:rPr>
        <w:t>早上，</w:t>
      </w:r>
      <w:r>
        <w:t>中午，晚上都放这个音乐。</w:t>
      </w:r>
    </w:p>
    <w:p w14:paraId="1AD0B52D">
      <w:r>
        <w:rPr>
          <w:rFonts w:hint="eastAsia"/>
          <w:lang w:eastAsia="zh-CN"/>
        </w:rPr>
        <w:t>Eva</w:t>
      </w:r>
      <w:r>
        <w:t>(00:56:03): 对，一天五次。</w:t>
      </w:r>
    </w:p>
    <w:p w14:paraId="7EBEA6A8">
      <w:pPr>
        <w:rPr>
          <w:rFonts w:hint="eastAsia" w:eastAsia="宋体"/>
          <w:lang w:eastAsia="zh-CN"/>
        </w:rPr>
      </w:pPr>
      <w:r>
        <w:rPr>
          <w:rFonts w:hint="eastAsia"/>
          <w:lang w:eastAsia="zh-CN"/>
        </w:rPr>
        <w:t>ZhangTianyou</w:t>
      </w:r>
      <w:r>
        <w:t>(00:56:04): 对</w:t>
      </w:r>
      <w:r>
        <w:rPr>
          <w:rFonts w:hint="eastAsia"/>
          <w:lang w:eastAsia="zh-CN"/>
        </w:rPr>
        <w:t>，</w:t>
      </w:r>
      <w:r>
        <w:t>就感觉很烦，中午这个觉都睡不了，</w:t>
      </w:r>
      <w:r>
        <w:rPr>
          <w:rFonts w:hint="eastAsia"/>
          <w:lang w:val="en-US" w:eastAsia="zh-CN"/>
        </w:rPr>
        <w:t>不过</w:t>
      </w:r>
      <w:r>
        <w:t>现在反正就能忽视了，放不放都一样。其他的倒还好</w:t>
      </w:r>
      <w:r>
        <w:rPr>
          <w:rFonts w:hint="eastAsia"/>
          <w:lang w:eastAsia="zh-CN"/>
        </w:rPr>
        <w:t>。</w:t>
      </w:r>
    </w:p>
    <w:p w14:paraId="3B5DF155">
      <w:pPr>
        <w:rPr>
          <w:rFonts w:hint="eastAsia" w:eastAsia="宋体"/>
          <w:lang w:eastAsia="zh-CN"/>
        </w:rPr>
      </w:pPr>
      <w:r>
        <w:rPr>
          <w:rFonts w:hint="eastAsia"/>
          <w:lang w:eastAsia="zh-CN"/>
        </w:rPr>
        <w:t>Eva</w:t>
      </w:r>
      <w:r>
        <w:t>(00:56:22): Olivia</w:t>
      </w:r>
      <w:r>
        <w:rPr>
          <w:rFonts w:hint="eastAsia"/>
          <w:lang w:eastAsia="zh-CN"/>
        </w:rPr>
        <w:t>，</w:t>
      </w:r>
      <w:r>
        <w:t>你有因为文化方面差异难以理解的这种接受的情况</w:t>
      </w:r>
      <w:r>
        <w:rPr>
          <w:rFonts w:hint="eastAsia"/>
          <w:lang w:val="en-US" w:eastAsia="zh-CN"/>
        </w:rPr>
        <w:t>吗？</w:t>
      </w:r>
    </w:p>
    <w:p w14:paraId="188E7F2C">
      <w:pPr>
        <w:rPr>
          <w:rFonts w:hint="eastAsia"/>
          <w:lang w:eastAsia="zh-CN"/>
        </w:rPr>
      </w:pPr>
      <w:r>
        <w:t>Olivia(00:56:33): 有</w:t>
      </w:r>
      <w:r>
        <w:rPr>
          <w:rFonts w:hint="eastAsia"/>
          <w:lang w:eastAsia="zh-CN"/>
        </w:rPr>
        <w:t>，</w:t>
      </w:r>
      <w:r>
        <w:t>就是和老师见面，预约完了之后他说他要去</w:t>
      </w:r>
      <w:r>
        <w:rPr>
          <w:rFonts w:hint="eastAsia"/>
          <w:lang w:val="en-US" w:eastAsia="zh-CN"/>
        </w:rPr>
        <w:t>做别的事情，比如说</w:t>
      </w:r>
      <w:r>
        <w:t>他去祷告了</w:t>
      </w:r>
      <w:r>
        <w:rPr>
          <w:rFonts w:hint="eastAsia"/>
          <w:lang w:eastAsia="zh-CN"/>
        </w:rPr>
        <w:t>。</w:t>
      </w:r>
      <w:r>
        <w:t>就是经常会有老师放学生鸽子的情况，比如说</w:t>
      </w:r>
      <w:r>
        <w:rPr>
          <w:rFonts w:hint="eastAsia"/>
          <w:lang w:eastAsia="zh-CN"/>
        </w:rPr>
        <w:t>，</w:t>
      </w:r>
      <w:r>
        <w:t>有一次</w:t>
      </w:r>
      <w:r>
        <w:rPr>
          <w:rFonts w:hint="eastAsia"/>
          <w:lang w:val="en-US" w:eastAsia="zh-CN"/>
        </w:rPr>
        <w:t>考试，</w:t>
      </w:r>
      <w:r>
        <w:t>老师</w:t>
      </w:r>
      <w:r>
        <w:rPr>
          <w:rFonts w:hint="eastAsia"/>
          <w:lang w:val="en-US" w:eastAsia="zh-CN"/>
        </w:rPr>
        <w:t>不在马来西亚，</w:t>
      </w:r>
      <w:r>
        <w:t>在夏威夷度假</w:t>
      </w:r>
      <w:r>
        <w:rPr>
          <w:rFonts w:hint="eastAsia"/>
          <w:lang w:eastAsia="zh-CN"/>
        </w:rPr>
        <w:t>，</w:t>
      </w:r>
      <w:r>
        <w:t>他忘了考试</w:t>
      </w:r>
      <w:r>
        <w:rPr>
          <w:rFonts w:hint="eastAsia"/>
          <w:lang w:val="en-US" w:eastAsia="zh-CN"/>
        </w:rPr>
        <w:t>当天考试的事情</w:t>
      </w:r>
      <w:r>
        <w:t>，然后大家都在焦急</w:t>
      </w:r>
      <w:r>
        <w:rPr>
          <w:rFonts w:hint="eastAsia"/>
          <w:lang w:eastAsia="zh-CN"/>
        </w:rPr>
        <w:t>地</w:t>
      </w:r>
      <w:r>
        <w:t>等待他开通考试的权限。但是老师他忘了，</w:t>
      </w:r>
      <w:r>
        <w:rPr>
          <w:rFonts w:hint="eastAsia"/>
          <w:lang w:val="en-US" w:eastAsia="zh-CN"/>
        </w:rPr>
        <w:t>直到</w:t>
      </w:r>
      <w:r>
        <w:t>很多人提醒他，他才意识到。意识到之后，等他回到马来西亚的时候，他说我没有看到大家的回复</w:t>
      </w:r>
      <w:r>
        <w:rPr>
          <w:rFonts w:hint="eastAsia"/>
          <w:lang w:eastAsia="zh-CN"/>
        </w:rPr>
        <w:t>，</w:t>
      </w:r>
      <w:r>
        <w:rPr>
          <w:rFonts w:hint="eastAsia"/>
          <w:lang w:val="en-US" w:eastAsia="zh-CN"/>
        </w:rPr>
        <w:t>考试系统也</w:t>
      </w:r>
      <w:r>
        <w:t>过期了，他还没有看，然后说大家重新考一遍吧，</w:t>
      </w:r>
      <w:r>
        <w:rPr>
          <w:rFonts w:hint="eastAsia"/>
          <w:lang w:val="en-US" w:eastAsia="zh-CN"/>
        </w:rPr>
        <w:t>然后大家</w:t>
      </w:r>
      <w:r>
        <w:t>又重新考一遍一样的内容，然后就这一点，我觉得还是就是心挺大的</w:t>
      </w:r>
      <w:r>
        <w:rPr>
          <w:rFonts w:hint="eastAsia"/>
          <w:lang w:eastAsia="zh-CN"/>
        </w:rPr>
        <w:t>。</w:t>
      </w:r>
      <w:r>
        <w:t>然后在我们学校</w:t>
      </w:r>
      <w:r>
        <w:rPr>
          <w:rFonts w:hint="eastAsia"/>
          <w:lang w:eastAsia="zh-CN"/>
        </w:rPr>
        <w:t>，</w:t>
      </w:r>
      <w:r>
        <w:t>经常会有学生被老师放鸽子了，比如说上课他可能没有来，但他也没有提前通知，可能快上课，差不多两三分钟的时候，他说今天</w:t>
      </w:r>
      <w:r>
        <w:rPr>
          <w:rFonts w:hint="eastAsia"/>
          <w:lang w:val="en-US" w:eastAsia="zh-CN"/>
        </w:rPr>
        <w:t>的</w:t>
      </w:r>
      <w:r>
        <w:t>课不上了。我觉得这个好像就是跟国内不太一样，国内好像就是会有督导</w:t>
      </w:r>
      <w:r>
        <w:rPr>
          <w:rFonts w:hint="eastAsia"/>
          <w:lang w:eastAsia="zh-CN"/>
        </w:rPr>
        <w:t>，</w:t>
      </w:r>
      <w:r>
        <w:t>或者是防止老师请假或者是不来上课会有一定的处罚机制，而这边好像就没有</w:t>
      </w:r>
      <w:r>
        <w:rPr>
          <w:rFonts w:hint="eastAsia"/>
          <w:lang w:eastAsia="zh-CN"/>
        </w:rPr>
        <w:t>。</w:t>
      </w:r>
    </w:p>
    <w:p w14:paraId="73380AF4">
      <w:r>
        <w:rPr>
          <w:rFonts w:hint="eastAsia"/>
          <w:lang w:eastAsia="zh-CN"/>
        </w:rPr>
        <w:t>Eva</w:t>
      </w:r>
      <w:r>
        <w:t>(00:58:07): 很自由哈。</w:t>
      </w:r>
    </w:p>
    <w:p w14:paraId="66676E9F">
      <w:r>
        <w:t>Olivia(00:58:09): 对，就是还有像刚刚那个同学，作为一个北方人</w:t>
      </w:r>
      <w:r>
        <w:rPr>
          <w:rFonts w:hint="eastAsia"/>
          <w:lang w:eastAsia="zh-CN"/>
        </w:rPr>
        <w:t>，</w:t>
      </w:r>
      <w:r>
        <w:t>这里这么热，拖鞋</w:t>
      </w:r>
      <w:r>
        <w:rPr>
          <w:rFonts w:hint="eastAsia"/>
          <w:lang w:val="en-US" w:eastAsia="zh-CN"/>
        </w:rPr>
        <w:t>也</w:t>
      </w:r>
      <w:r>
        <w:t>不可以</w:t>
      </w:r>
      <w:r>
        <w:rPr>
          <w:rFonts w:hint="eastAsia"/>
          <w:lang w:val="en-US" w:eastAsia="zh-CN"/>
        </w:rPr>
        <w:t>穿</w:t>
      </w:r>
      <w:r>
        <w:t>，但是我们学校好像是超过膝盖以下的裤子也可以，不一定非得是长裤，然后</w:t>
      </w:r>
      <w:r>
        <w:rPr>
          <w:rFonts w:hint="eastAsia"/>
          <w:lang w:val="en-US" w:eastAsia="zh-CN"/>
        </w:rPr>
        <w:t>也</w:t>
      </w:r>
      <w:r>
        <w:t>会盯着中国学生有没有带吃的进入图书馆。</w:t>
      </w:r>
      <w:r>
        <w:rPr>
          <w:rFonts w:hint="eastAsia"/>
          <w:lang w:val="en-US" w:eastAsia="zh-CN"/>
        </w:rPr>
        <w:t>也确实，</w:t>
      </w:r>
      <w:r>
        <w:t>我看他们当地人没有带吃的进去过</w:t>
      </w:r>
      <w:r>
        <w:rPr>
          <w:rFonts w:hint="eastAsia"/>
          <w:lang w:eastAsia="zh-CN"/>
        </w:rPr>
        <w:t>。</w:t>
      </w:r>
      <w:r>
        <w:rPr>
          <w:rFonts w:hint="eastAsia"/>
          <w:lang w:val="en-US" w:eastAsia="zh-CN"/>
        </w:rPr>
        <w:t>但是</w:t>
      </w:r>
      <w:r>
        <w:t>咱们</w:t>
      </w:r>
      <w:r>
        <w:rPr>
          <w:rFonts w:hint="eastAsia"/>
          <w:lang w:val="en-US" w:eastAsia="zh-CN"/>
        </w:rPr>
        <w:t>中国学术</w:t>
      </w:r>
      <w:r>
        <w:t>好像有时候</w:t>
      </w:r>
      <w:r>
        <w:rPr>
          <w:rFonts w:hint="eastAsia"/>
          <w:lang w:val="en-US" w:eastAsia="zh-CN"/>
        </w:rPr>
        <w:t>会</w:t>
      </w:r>
      <w:r>
        <w:t>偷摸带一点小饼干，防止饿了</w:t>
      </w:r>
      <w:r>
        <w:rPr>
          <w:rFonts w:hint="eastAsia"/>
          <w:lang w:eastAsia="zh-CN"/>
        </w:rPr>
        <w:t>。</w:t>
      </w:r>
      <w:r>
        <w:t>而且我觉得</w:t>
      </w:r>
      <w:r>
        <w:rPr>
          <w:rFonts w:hint="eastAsia"/>
          <w:lang w:val="en-US" w:eastAsia="zh-CN"/>
        </w:rPr>
        <w:t>这边老师</w:t>
      </w:r>
      <w:r>
        <w:t>确实会有一些偏见。就是我之前的马来语老师</w:t>
      </w:r>
      <w:r>
        <w:rPr>
          <w:rFonts w:hint="eastAsia"/>
          <w:lang w:eastAsia="zh-CN"/>
        </w:rPr>
        <w:t>，</w:t>
      </w:r>
      <w:r>
        <w:t>他上第一节课的时候，就说我对中国学生有如下几个印象，第一个中国学生特别爱抱团，所以在我们学校，马来语考试或者任何考试，他不会说让学生</w:t>
      </w:r>
      <w:r>
        <w:rPr>
          <w:rFonts w:hint="eastAsia"/>
          <w:lang w:val="en-US" w:eastAsia="zh-CN"/>
        </w:rPr>
        <w:t>自由组团</w:t>
      </w:r>
      <w:r>
        <w:t>。</w:t>
      </w:r>
      <w:r>
        <w:rPr>
          <w:rFonts w:hint="eastAsia"/>
          <w:lang w:val="en-US" w:eastAsia="zh-CN"/>
        </w:rPr>
        <w:t>他到了考场就让学生</w:t>
      </w:r>
      <w:r>
        <w:t>重新排做，不一定说按照学号或者按照顺序，就是老师重新给你</w:t>
      </w:r>
      <w:r>
        <w:rPr>
          <w:rFonts w:hint="eastAsia"/>
          <w:lang w:val="en-US" w:eastAsia="zh-CN"/>
        </w:rPr>
        <w:t>打</w:t>
      </w:r>
      <w:r>
        <w:t>乱</w:t>
      </w:r>
      <w:r>
        <w:rPr>
          <w:rFonts w:hint="eastAsia"/>
          <w:lang w:val="en-US" w:eastAsia="zh-CN"/>
        </w:rPr>
        <w:t>来排</w:t>
      </w:r>
      <w:r>
        <w:t>，</w:t>
      </w:r>
      <w:r>
        <w:rPr>
          <w:rFonts w:hint="eastAsia"/>
          <w:lang w:val="en-US" w:eastAsia="zh-CN"/>
        </w:rPr>
        <w:t>第二个</w:t>
      </w:r>
      <w:r>
        <w:t>他觉得中国学生特别喜欢作弊</w:t>
      </w:r>
      <w:r>
        <w:rPr>
          <w:rFonts w:hint="eastAsia"/>
          <w:lang w:eastAsia="zh-CN"/>
        </w:rPr>
        <w:t>。</w:t>
      </w:r>
      <w:r>
        <w:t>第三个他说中国学生特别喜欢炫富，甚至有的时候我</w:t>
      </w:r>
      <w:r>
        <w:rPr>
          <w:rFonts w:hint="eastAsia"/>
          <w:lang w:val="en-US" w:eastAsia="zh-CN"/>
        </w:rPr>
        <w:t>坐</w:t>
      </w:r>
      <w:r>
        <w:t>grab的时候</w:t>
      </w:r>
      <w:r>
        <w:rPr>
          <w:rFonts w:hint="eastAsia"/>
          <w:lang w:eastAsia="zh-CN"/>
        </w:rPr>
        <w:t>，</w:t>
      </w:r>
      <w:r>
        <w:t>他都说在我看来，中国人都很有钱，所以我觉得就是有一些偏见在里面</w:t>
      </w:r>
      <w:r>
        <w:rPr>
          <w:rFonts w:hint="eastAsia"/>
          <w:lang w:eastAsia="zh-CN"/>
        </w:rPr>
        <w:t>。</w:t>
      </w:r>
      <w:r>
        <w:t>当然我觉得咱们可能也会很好奇他们，</w:t>
      </w:r>
      <w:r>
        <w:rPr>
          <w:rFonts w:hint="eastAsia"/>
          <w:lang w:val="en-US" w:eastAsia="zh-CN"/>
        </w:rPr>
        <w:t>有时候也会</w:t>
      </w:r>
      <w:r>
        <w:t>很担心说你去询问他们的时候会不会有冒犯，比如说他这边的那个一夫多妻</w:t>
      </w:r>
      <w:r>
        <w:rPr>
          <w:rFonts w:hint="eastAsia"/>
          <w:lang w:val="en-US" w:eastAsia="zh-CN"/>
        </w:rPr>
        <w:t>制</w:t>
      </w:r>
      <w:r>
        <w:t>。上次我有碰到一个马来亚的</w:t>
      </w:r>
      <w:r>
        <w:rPr>
          <w:rFonts w:hint="eastAsia"/>
          <w:lang w:val="en-US" w:eastAsia="zh-CN"/>
        </w:rPr>
        <w:t>姐姐</w:t>
      </w:r>
      <w:r>
        <w:rPr>
          <w:rFonts w:hint="eastAsia"/>
          <w:lang w:eastAsia="zh-CN"/>
        </w:rPr>
        <w:t>，</w:t>
      </w:r>
      <w:r>
        <w:rPr>
          <w:rFonts w:hint="eastAsia"/>
          <w:lang w:val="en-US" w:eastAsia="zh-CN"/>
        </w:rPr>
        <w:t>她说她是</w:t>
      </w:r>
      <w:r>
        <w:t>第四个老婆，以前就知道说一个人他可以娶四个老婆，但是从来没有遇见过，但是当</w:t>
      </w:r>
      <w:r>
        <w:rPr>
          <w:rFonts w:hint="eastAsia"/>
          <w:lang w:val="en-US" w:eastAsia="zh-CN"/>
        </w:rPr>
        <w:t>她</w:t>
      </w:r>
      <w:r>
        <w:t>说</w:t>
      </w:r>
      <w:r>
        <w:rPr>
          <w:rFonts w:hint="eastAsia"/>
          <w:lang w:val="en-US" w:eastAsia="zh-CN"/>
        </w:rPr>
        <w:t>她</w:t>
      </w:r>
      <w:r>
        <w:t>是第四个老婆的时候，我还是惊呆了。</w:t>
      </w:r>
      <w:r>
        <w:rPr>
          <w:rFonts w:hint="eastAsia"/>
          <w:lang w:val="en-US" w:eastAsia="zh-CN"/>
        </w:rPr>
        <w:t>而且这边是</w:t>
      </w:r>
      <w:r>
        <w:t>多子家庭</w:t>
      </w:r>
      <w:r>
        <w:rPr>
          <w:rFonts w:hint="eastAsia"/>
          <w:lang w:val="en-US" w:eastAsia="zh-CN"/>
        </w:rPr>
        <w:t>文化，</w:t>
      </w:r>
      <w:r>
        <w:t>好多老师都有三个，四个，五个，甚至那天我</w:t>
      </w:r>
      <w:r>
        <w:rPr>
          <w:rFonts w:hint="eastAsia"/>
          <w:lang w:val="en-US" w:eastAsia="zh-CN"/>
        </w:rPr>
        <w:t>坐</w:t>
      </w:r>
      <w:r>
        <w:t>grab的时候，</w:t>
      </w:r>
      <w:r>
        <w:rPr>
          <w:rFonts w:hint="eastAsia"/>
          <w:lang w:val="en-US" w:eastAsia="zh-CN"/>
        </w:rPr>
        <w:t>碰到一个司机说</w:t>
      </w:r>
      <w:r>
        <w:t>他的爸爸妈妈有18个孩子，他是第12个，然后他生了七个孩子，他有九个外孙子。我也震惊了，就是</w:t>
      </w:r>
      <w:r>
        <w:rPr>
          <w:rFonts w:hint="eastAsia"/>
          <w:lang w:val="en-US" w:eastAsia="zh-CN"/>
        </w:rPr>
        <w:t>在这边</w:t>
      </w:r>
      <w:r>
        <w:t>会有一些文化的冲击。</w:t>
      </w:r>
    </w:p>
    <w:p w14:paraId="1F9530D9">
      <w:r>
        <w:rPr>
          <w:rFonts w:hint="eastAsia"/>
          <w:lang w:eastAsia="zh-CN"/>
        </w:rPr>
        <w:t>Eva</w:t>
      </w:r>
      <w:r>
        <w:t>(01:01:41): 好嘞，谢谢哈</w:t>
      </w:r>
      <w:r>
        <w:rPr>
          <w:rFonts w:hint="eastAsia"/>
          <w:lang w:eastAsia="zh-CN"/>
        </w:rPr>
        <w:t>。</w:t>
      </w:r>
      <w:r>
        <w:t>好，我们还有两个问题</w:t>
      </w:r>
      <w:r>
        <w:rPr>
          <w:rFonts w:hint="eastAsia"/>
          <w:lang w:eastAsia="zh-CN"/>
        </w:rPr>
        <w:t>。</w:t>
      </w:r>
      <w:r>
        <w:t>接下来我想请小</w:t>
      </w:r>
      <w:r>
        <w:rPr>
          <w:rFonts w:hint="eastAsia"/>
          <w:lang w:val="en-US" w:eastAsia="zh-CN"/>
        </w:rPr>
        <w:t>景</w:t>
      </w:r>
      <w:r>
        <w:t>姐说说你在马来西亚留学过程中，你觉得自己在哪些方面实现了个人成长？</w:t>
      </w:r>
    </w:p>
    <w:p w14:paraId="5D1E331A">
      <w:pPr>
        <w:rPr>
          <w:rFonts w:hint="eastAsia" w:eastAsia="宋体"/>
          <w:lang w:eastAsia="zh-CN"/>
        </w:rPr>
      </w:pPr>
      <w:r>
        <w:t>JiaJingte(01:02:11): 独立生活。脱离了父母的怀抱</w:t>
      </w:r>
      <w:r>
        <w:rPr>
          <w:rFonts w:hint="eastAsia"/>
          <w:lang w:eastAsia="zh-CN"/>
        </w:rPr>
        <w:t>，</w:t>
      </w:r>
      <w:r>
        <w:t>可以一个人搞定生活中的很多</w:t>
      </w:r>
      <w:r>
        <w:rPr>
          <w:rFonts w:hint="eastAsia"/>
          <w:lang w:val="en-US" w:eastAsia="zh-CN"/>
        </w:rPr>
        <w:t>事情</w:t>
      </w:r>
      <w:r>
        <w:rPr>
          <w:rFonts w:hint="eastAsia"/>
          <w:lang w:eastAsia="zh-CN"/>
        </w:rPr>
        <w:t>，</w:t>
      </w:r>
      <w:r>
        <w:t>能一个人</w:t>
      </w:r>
      <w:r>
        <w:rPr>
          <w:rFonts w:hint="eastAsia"/>
          <w:lang w:val="en-US" w:eastAsia="zh-CN"/>
        </w:rPr>
        <w:t>生活，这</w:t>
      </w:r>
      <w:r>
        <w:t>算是一个成长吧</w:t>
      </w:r>
      <w:r>
        <w:rPr>
          <w:rFonts w:hint="eastAsia"/>
          <w:lang w:eastAsia="zh-CN"/>
        </w:rPr>
        <w:t>？</w:t>
      </w:r>
    </w:p>
    <w:p w14:paraId="56C2B021">
      <w:r>
        <w:rPr>
          <w:rFonts w:hint="eastAsia"/>
          <w:lang w:eastAsia="zh-CN"/>
        </w:rPr>
        <w:t>Eva</w:t>
      </w:r>
      <w:r>
        <w:t>(01:02:28): 算</w:t>
      </w:r>
      <w:r>
        <w:rPr>
          <w:rFonts w:hint="eastAsia"/>
          <w:lang w:eastAsia="zh-CN"/>
        </w:rPr>
        <w:t>，</w:t>
      </w:r>
      <w:r>
        <w:t>非常大的成长了。</w:t>
      </w:r>
    </w:p>
    <w:p w14:paraId="4A8EC7F2">
      <w:pPr>
        <w:rPr>
          <w:rFonts w:hint="eastAsia" w:eastAsia="宋体"/>
          <w:lang w:eastAsia="zh-CN"/>
        </w:rPr>
      </w:pPr>
      <w:r>
        <w:rPr>
          <w:rFonts w:hint="eastAsia"/>
          <w:lang w:eastAsia="zh-CN"/>
        </w:rPr>
        <w:t>Eva</w:t>
      </w:r>
      <w:r>
        <w:t>(01:02:35): 小鱼</w:t>
      </w:r>
      <w:r>
        <w:rPr>
          <w:rFonts w:hint="eastAsia"/>
          <w:lang w:eastAsia="zh-CN"/>
        </w:rPr>
        <w:t>，</w:t>
      </w:r>
      <w:r>
        <w:t>你呢。你觉得自己在哪方面有比较大的成长和进步</w:t>
      </w:r>
      <w:r>
        <w:rPr>
          <w:rFonts w:hint="eastAsia"/>
          <w:lang w:eastAsia="zh-CN"/>
        </w:rPr>
        <w:t>？</w:t>
      </w:r>
    </w:p>
    <w:p w14:paraId="4A1C1DE5">
      <w:r>
        <w:rPr>
          <w:rFonts w:hint="eastAsia"/>
          <w:lang w:eastAsia="zh-CN"/>
        </w:rPr>
        <w:t>YuYe</w:t>
      </w:r>
      <w:r>
        <w:t>(01:02:46): 我觉得可能是思考方面。</w:t>
      </w:r>
      <w:r>
        <w:rPr>
          <w:rFonts w:hint="eastAsia"/>
          <w:lang w:val="en-US" w:eastAsia="zh-CN"/>
        </w:rPr>
        <w:t>我现在</w:t>
      </w:r>
      <w:r>
        <w:t>对待一件事情，会从不同的角度来思考。以前在国内的时候，可能就是正常上课，上学也没有什么空闲时间。到这边</w:t>
      </w:r>
      <w:r>
        <w:rPr>
          <w:rFonts w:hint="eastAsia"/>
          <w:lang w:val="en-US" w:eastAsia="zh-CN"/>
        </w:rPr>
        <w:t>之后，</w:t>
      </w:r>
      <w:r>
        <w:t>这边的学习是比较开放的，课程时间也不像国内那样，周一到周五天</w:t>
      </w:r>
      <w:r>
        <w:rPr>
          <w:rFonts w:hint="eastAsia"/>
          <w:lang w:val="en-US" w:eastAsia="zh-CN"/>
        </w:rPr>
        <w:t>天</w:t>
      </w:r>
      <w:r>
        <w:t>上。就有自己的时间去做自己想做的事情。然后也可以思考自己以后</w:t>
      </w:r>
      <w:r>
        <w:rPr>
          <w:rFonts w:hint="eastAsia"/>
          <w:lang w:val="en-US" w:eastAsia="zh-CN"/>
        </w:rPr>
        <w:t>的</w:t>
      </w:r>
      <w:r>
        <w:t>工作</w:t>
      </w:r>
      <w:r>
        <w:rPr>
          <w:rFonts w:hint="eastAsia"/>
          <w:lang w:eastAsia="zh-CN"/>
        </w:rPr>
        <w:t>。</w:t>
      </w:r>
      <w:r>
        <w:t>说白了就是闲</w:t>
      </w:r>
      <w:r>
        <w:rPr>
          <w:rFonts w:hint="eastAsia"/>
          <w:lang w:eastAsia="zh-CN"/>
        </w:rPr>
        <w:t>，</w:t>
      </w:r>
      <w:r>
        <w:t>可能思考的东西比较多一点。</w:t>
      </w:r>
    </w:p>
    <w:p w14:paraId="1585A25A">
      <w:r>
        <w:rPr>
          <w:rFonts w:hint="eastAsia"/>
          <w:lang w:eastAsia="zh-CN"/>
        </w:rPr>
        <w:t>Eva</w:t>
      </w:r>
      <w:r>
        <w:t>(01:03:41): 那像你思考的东西比较多一点，你比如说你对即将要来大马留学的</w:t>
      </w:r>
      <w:r>
        <w:rPr>
          <w:rFonts w:hint="eastAsia"/>
          <w:lang w:val="en-US" w:eastAsia="zh-CN"/>
        </w:rPr>
        <w:t>中国</w:t>
      </w:r>
      <w:r>
        <w:t>本科生，你有什么建议？</w:t>
      </w:r>
    </w:p>
    <w:p w14:paraId="6BB62B58">
      <w:r>
        <w:rPr>
          <w:rFonts w:hint="eastAsia"/>
          <w:lang w:eastAsia="zh-CN"/>
        </w:rPr>
        <w:t>YuYe</w:t>
      </w:r>
      <w:r>
        <w:t>(01:03:54): 建议是好好学习。说真的</w:t>
      </w:r>
      <w:r>
        <w:rPr>
          <w:rFonts w:hint="eastAsia"/>
          <w:lang w:eastAsia="zh-CN"/>
        </w:rPr>
        <w:t>，</w:t>
      </w:r>
      <w:r>
        <w:t>小时候不懂爸妈这样说，但是长大之后确实是说好好学习有用。然后我</w:t>
      </w:r>
      <w:r>
        <w:rPr>
          <w:rFonts w:hint="eastAsia"/>
          <w:lang w:eastAsia="zh-CN"/>
        </w:rPr>
        <w:t>觉得</w:t>
      </w:r>
      <w:r>
        <w:t>你要多思考一点东西，</w:t>
      </w:r>
      <w:r>
        <w:rPr>
          <w:rFonts w:hint="eastAsia"/>
          <w:lang w:val="en-US" w:eastAsia="zh-CN"/>
        </w:rPr>
        <w:t>有更明确的方向和提升自律性。</w:t>
      </w:r>
      <w:r>
        <w:t>你可以定一个短期目标，比如说</w:t>
      </w:r>
      <w:r>
        <w:rPr>
          <w:rFonts w:hint="eastAsia"/>
          <w:lang w:val="en-US" w:eastAsia="zh-CN"/>
        </w:rPr>
        <w:t>每天有固定的时长</w:t>
      </w:r>
      <w:r>
        <w:t>投入健身</w:t>
      </w:r>
      <w:r>
        <w:rPr>
          <w:rFonts w:hint="eastAsia"/>
          <w:lang w:val="en-US" w:eastAsia="zh-CN"/>
        </w:rPr>
        <w:t>的时间。因为</w:t>
      </w:r>
      <w:r>
        <w:t>自律性很重要</w:t>
      </w:r>
      <w:r>
        <w:rPr>
          <w:rFonts w:hint="eastAsia"/>
          <w:lang w:eastAsia="zh-CN"/>
        </w:rPr>
        <w:t>，很多学生</w:t>
      </w:r>
      <w:r>
        <w:t>就是因为没有自律性，包括我也是这样子的，空闲时间我也会刷抖音，看看</w:t>
      </w:r>
      <w:r>
        <w:rPr>
          <w:rFonts w:hint="eastAsia"/>
          <w:lang w:val="en-US" w:eastAsia="zh-CN"/>
        </w:rPr>
        <w:t>短视频</w:t>
      </w:r>
      <w:r>
        <w:t>是什么的</w:t>
      </w:r>
      <w:r>
        <w:rPr>
          <w:rFonts w:hint="eastAsia"/>
          <w:lang w:eastAsia="zh-CN"/>
        </w:rPr>
        <w:t>，</w:t>
      </w:r>
      <w:r>
        <w:t>确实有时候会耽误学习。因为</w:t>
      </w:r>
      <w:r>
        <w:rPr>
          <w:rFonts w:hint="eastAsia"/>
          <w:lang w:val="en-US" w:eastAsia="zh-CN"/>
        </w:rPr>
        <w:t>马来西亚以前是英殖民地，</w:t>
      </w:r>
      <w:r>
        <w:t>他这边的教学还是偏向于</w:t>
      </w:r>
      <w:r>
        <w:rPr>
          <w:rFonts w:hint="eastAsia"/>
          <w:lang w:val="en-US" w:eastAsia="zh-CN"/>
        </w:rPr>
        <w:t>英式教育。</w:t>
      </w:r>
      <w:r>
        <w:t>老师不会给你布置很多作业的</w:t>
      </w:r>
      <w:r>
        <w:rPr>
          <w:rFonts w:hint="eastAsia"/>
          <w:lang w:eastAsia="zh-CN"/>
        </w:rPr>
        <w:t>，</w:t>
      </w:r>
      <w:r>
        <w:t>我是</w:t>
      </w:r>
      <w:r>
        <w:rPr>
          <w:rFonts w:hint="eastAsia"/>
          <w:lang w:val="en-US" w:eastAsia="zh-CN"/>
        </w:rPr>
        <w:t>学</w:t>
      </w:r>
      <w:r>
        <w:t>编程的</w:t>
      </w:r>
      <w:r>
        <w:rPr>
          <w:rFonts w:hint="eastAsia"/>
          <w:lang w:eastAsia="zh-CN"/>
        </w:rPr>
        <w:t>，</w:t>
      </w:r>
      <w:r>
        <w:t>假如给你一个编程作业</w:t>
      </w:r>
      <w:r>
        <w:rPr>
          <w:rFonts w:hint="eastAsia"/>
          <w:lang w:eastAsia="zh-CN"/>
        </w:rPr>
        <w:t>，</w:t>
      </w:r>
      <w:r>
        <w:t>你不会</w:t>
      </w:r>
      <w:r>
        <w:rPr>
          <w:rFonts w:hint="eastAsia"/>
          <w:lang w:eastAsia="zh-CN"/>
        </w:rPr>
        <w:t>，</w:t>
      </w:r>
      <w:r>
        <w:t>怎么办呢？你要自己去学，在课外也要投入学习时间，这也很重要</w:t>
      </w:r>
      <w:r>
        <w:rPr>
          <w:rFonts w:hint="eastAsia"/>
          <w:lang w:eastAsia="zh-CN"/>
        </w:rPr>
        <w:t>。</w:t>
      </w:r>
      <w:r>
        <w:t>然后英语一定要弄好</w:t>
      </w:r>
      <w:r>
        <w:rPr>
          <w:rFonts w:hint="eastAsia"/>
          <w:lang w:eastAsia="zh-CN"/>
        </w:rPr>
        <w:t>，</w:t>
      </w:r>
      <w:r>
        <w:t>要不然老师上课讲什么你也不清楚。</w:t>
      </w:r>
    </w:p>
    <w:p w14:paraId="1E47EE29">
      <w:pPr>
        <w:rPr>
          <w:rFonts w:hint="eastAsia"/>
          <w:lang w:eastAsia="zh-CN"/>
        </w:rPr>
      </w:pPr>
      <w:r>
        <w:rPr>
          <w:rFonts w:hint="eastAsia"/>
          <w:lang w:eastAsia="zh-CN"/>
        </w:rPr>
        <w:t>Eva</w:t>
      </w:r>
      <w:r>
        <w:t>(01:05:45): 好嘞，谢谢小鱼</w:t>
      </w:r>
      <w:r>
        <w:rPr>
          <w:rFonts w:hint="eastAsia"/>
          <w:lang w:eastAsia="zh-CN"/>
        </w:rPr>
        <w:t>，</w:t>
      </w:r>
      <w:r>
        <w:t>很好的建议哈！</w:t>
      </w:r>
      <w:r>
        <w:rPr>
          <w:rFonts w:hint="eastAsia"/>
          <w:lang w:val="en-US" w:eastAsia="zh-CN"/>
        </w:rPr>
        <w:t>越越，</w:t>
      </w:r>
      <w:r>
        <w:t>你呢？你对于自己在这边的个人成长方面有哪些感慨，以及对</w:t>
      </w:r>
      <w:r>
        <w:rPr>
          <w:rFonts w:hint="eastAsia"/>
          <w:lang w:val="en-US" w:eastAsia="zh-CN"/>
        </w:rPr>
        <w:t>即将要来的</w:t>
      </w:r>
      <w:r>
        <w:t>本科生有什么建议</w:t>
      </w:r>
      <w:r>
        <w:rPr>
          <w:rFonts w:hint="eastAsia"/>
          <w:lang w:eastAsia="zh-CN"/>
        </w:rPr>
        <w:t>。</w:t>
      </w:r>
    </w:p>
    <w:p w14:paraId="4B6B730A">
      <w:r>
        <w:rPr>
          <w:rFonts w:hint="eastAsia"/>
          <w:lang w:eastAsia="zh-CN"/>
        </w:rPr>
        <w:t>Zou Yue</w:t>
      </w:r>
      <w:r>
        <w:t xml:space="preserve">(01:06:08): </w:t>
      </w:r>
      <w:r>
        <w:rPr>
          <w:rFonts w:hint="eastAsia"/>
          <w:lang w:val="en-US" w:eastAsia="zh-CN"/>
        </w:rPr>
        <w:t>首先，</w:t>
      </w:r>
      <w:r>
        <w:t>我觉得</w:t>
      </w:r>
      <w:r>
        <w:rPr>
          <w:rFonts w:hint="eastAsia"/>
          <w:lang w:val="en-US" w:eastAsia="zh-CN"/>
        </w:rPr>
        <w:t>不管</w:t>
      </w:r>
      <w:r>
        <w:t>读私立还是公立</w:t>
      </w:r>
      <w:r>
        <w:rPr>
          <w:rFonts w:hint="eastAsia"/>
          <w:lang w:eastAsia="zh-CN"/>
        </w:rPr>
        <w:t>，</w:t>
      </w:r>
      <w:r>
        <w:t>都</w:t>
      </w:r>
      <w:r>
        <w:rPr>
          <w:rFonts w:hint="eastAsia"/>
          <w:lang w:eastAsia="zh-CN"/>
        </w:rPr>
        <w:t>必须</w:t>
      </w:r>
      <w:r>
        <w:t>好好学习。</w:t>
      </w:r>
      <w:r>
        <w:rPr>
          <w:rFonts w:hint="eastAsia"/>
          <w:lang w:val="en-US" w:eastAsia="zh-CN"/>
        </w:rPr>
        <w:t>其次，</w:t>
      </w:r>
      <w:r>
        <w:t>自律性跟独立性很重要。在这里的话，你</w:t>
      </w:r>
      <w:r>
        <w:rPr>
          <w:rFonts w:hint="eastAsia"/>
          <w:lang w:eastAsia="zh-CN"/>
        </w:rPr>
        <w:t>必须</w:t>
      </w:r>
      <w:r>
        <w:t>制</w:t>
      </w:r>
      <w:r>
        <w:rPr>
          <w:rFonts w:hint="eastAsia"/>
          <w:lang w:val="en-US" w:eastAsia="zh-CN"/>
        </w:rPr>
        <w:t>计划</w:t>
      </w:r>
      <w:r>
        <w:t>定</w:t>
      </w:r>
      <w:r>
        <w:rPr>
          <w:rFonts w:hint="eastAsia"/>
          <w:lang w:eastAsia="zh-CN"/>
        </w:rPr>
        <w:t>。</w:t>
      </w:r>
      <w:r>
        <w:t>一般我在国内的话，不会经常跟别人组团出去玩的</w:t>
      </w:r>
      <w:r>
        <w:rPr>
          <w:rFonts w:hint="eastAsia"/>
          <w:lang w:eastAsia="zh-CN"/>
        </w:rPr>
        <w:t>，</w:t>
      </w:r>
      <w:r>
        <w:t>我一般都是自己一个人独来独往。那到</w:t>
      </w:r>
      <w:r>
        <w:rPr>
          <w:rFonts w:hint="eastAsia"/>
          <w:lang w:val="en-US" w:eastAsia="zh-CN"/>
        </w:rPr>
        <w:t>马来西亚</w:t>
      </w:r>
      <w:r>
        <w:t>的话，这里约同学一起出去玩，比国内要容易太多了。今天去</w:t>
      </w:r>
      <w:r>
        <w:rPr>
          <w:rFonts w:hint="eastAsia"/>
          <w:lang w:eastAsia="zh-CN"/>
        </w:rPr>
        <w:t>哪里</w:t>
      </w:r>
      <w:r>
        <w:t>玩，明天去哪里玩。我觉得就一定要自控性，一定</w:t>
      </w:r>
      <w:r>
        <w:rPr>
          <w:rFonts w:hint="eastAsia"/>
          <w:lang w:eastAsia="zh-CN"/>
        </w:rPr>
        <w:t>要</w:t>
      </w:r>
      <w:r>
        <w:t>把自己的学习放到第一位</w:t>
      </w:r>
      <w:r>
        <w:rPr>
          <w:rFonts w:hint="eastAsia"/>
          <w:lang w:eastAsia="zh-CN"/>
        </w:rPr>
        <w:t>，</w:t>
      </w:r>
      <w:r>
        <w:t>拒绝外边的诱惑。</w:t>
      </w:r>
      <w:r>
        <w:rPr>
          <w:rFonts w:hint="eastAsia"/>
          <w:lang w:val="en-US" w:eastAsia="zh-CN"/>
        </w:rPr>
        <w:t>还有就是</w:t>
      </w:r>
      <w:r>
        <w:t>独立性，因为在这</w:t>
      </w:r>
      <w:r>
        <w:rPr>
          <w:rFonts w:hint="eastAsia"/>
          <w:lang w:val="en-US" w:eastAsia="zh-CN"/>
        </w:rPr>
        <w:t>边要自己</w:t>
      </w:r>
      <w:r>
        <w:t>洗衣服</w:t>
      </w:r>
      <w:r>
        <w:rPr>
          <w:rFonts w:hint="eastAsia"/>
          <w:lang w:eastAsia="zh-CN"/>
        </w:rPr>
        <w:t>，</w:t>
      </w:r>
      <w:r>
        <w:rPr>
          <w:rFonts w:hint="eastAsia"/>
          <w:lang w:val="en-US" w:eastAsia="zh-CN"/>
        </w:rPr>
        <w:t>自己修</w:t>
      </w:r>
      <w:r>
        <w:t>下水道堵</w:t>
      </w:r>
      <w:r>
        <w:rPr>
          <w:rFonts w:hint="eastAsia"/>
          <w:lang w:eastAsia="zh-CN"/>
        </w:rPr>
        <w:t>，</w:t>
      </w:r>
      <w:r>
        <w:t>这些生活情况都得自己干。</w:t>
      </w:r>
      <w:r>
        <w:rPr>
          <w:rFonts w:hint="eastAsia"/>
          <w:lang w:val="en-US" w:eastAsia="zh-CN"/>
        </w:rPr>
        <w:t>但是</w:t>
      </w:r>
      <w:r>
        <w:t>在</w:t>
      </w:r>
      <w:r>
        <w:rPr>
          <w:rFonts w:hint="eastAsia"/>
          <w:lang w:val="en-US" w:eastAsia="zh-CN"/>
        </w:rPr>
        <w:t>国内</w:t>
      </w:r>
      <w:r>
        <w:t>家里</w:t>
      </w:r>
      <w:r>
        <w:rPr>
          <w:rFonts w:hint="eastAsia"/>
          <w:lang w:eastAsia="zh-CN"/>
        </w:rPr>
        <w:t>或</w:t>
      </w:r>
      <w:r>
        <w:t>学校宿舍，你可以找宿管处理，也可以找爸爸处理。</w:t>
      </w:r>
    </w:p>
    <w:p w14:paraId="1CB2C876">
      <w:r>
        <w:rPr>
          <w:rFonts w:hint="eastAsia"/>
          <w:lang w:eastAsia="zh-CN"/>
        </w:rPr>
        <w:t>Eva</w:t>
      </w:r>
      <w:r>
        <w:t>(01:08:07): 好嘞，谢谢！</w:t>
      </w:r>
      <w:r>
        <w:rPr>
          <w:rFonts w:hint="eastAsia"/>
          <w:lang w:val="en-US" w:eastAsia="zh-CN"/>
        </w:rPr>
        <w:t>柚子，</w:t>
      </w:r>
      <w:r>
        <w:t>你有什么补充吗？</w:t>
      </w:r>
    </w:p>
    <w:p w14:paraId="0B1811EA">
      <w:r>
        <w:rPr>
          <w:rFonts w:hint="eastAsia"/>
          <w:lang w:eastAsia="zh-CN"/>
        </w:rPr>
        <w:t>ZhangTianyou</w:t>
      </w:r>
      <w:r>
        <w:t>(01:08:26): 他们说</w:t>
      </w:r>
      <w:r>
        <w:rPr>
          <w:rFonts w:hint="eastAsia"/>
          <w:lang w:eastAsia="zh-CN"/>
        </w:rPr>
        <w:t>得</w:t>
      </w:r>
      <w:r>
        <w:t>挺好的，</w:t>
      </w:r>
      <w:r>
        <w:rPr>
          <w:rFonts w:hint="eastAsia"/>
          <w:lang w:eastAsia="zh-CN"/>
        </w:rPr>
        <w:t>我建议</w:t>
      </w:r>
      <w:r>
        <w:t>就是要学会自己解决问题，来这边之后</w:t>
      </w:r>
      <w:r>
        <w:rPr>
          <w:rFonts w:hint="eastAsia"/>
          <w:lang w:eastAsia="zh-CN"/>
        </w:rPr>
        <w:t>，</w:t>
      </w:r>
      <w:r>
        <w:t>基本上很多事情都是需要自己一个人去解决的。</w:t>
      </w:r>
      <w:r>
        <w:rPr>
          <w:rFonts w:hint="eastAsia"/>
          <w:lang w:val="en-US" w:eastAsia="zh-CN"/>
        </w:rPr>
        <w:t>其次，</w:t>
      </w:r>
      <w:r>
        <w:t>遇到什么事情</w:t>
      </w:r>
      <w:r>
        <w:rPr>
          <w:rFonts w:hint="eastAsia"/>
          <w:lang w:val="en-US" w:eastAsia="zh-CN"/>
        </w:rPr>
        <w:t>都</w:t>
      </w:r>
      <w:r>
        <w:t>要以一种乐观的心态</w:t>
      </w:r>
      <w:r>
        <w:rPr>
          <w:rFonts w:hint="eastAsia"/>
          <w:lang w:val="en-US" w:eastAsia="zh-CN"/>
        </w:rPr>
        <w:t>去面对</w:t>
      </w:r>
      <w:r>
        <w:t>，</w:t>
      </w:r>
      <w:r>
        <w:rPr>
          <w:rFonts w:hint="eastAsia"/>
          <w:lang w:val="en-US" w:eastAsia="zh-CN"/>
        </w:rPr>
        <w:t>因为在这边</w:t>
      </w:r>
      <w:r>
        <w:t>你会遇到很多问题，</w:t>
      </w:r>
      <w:r>
        <w:rPr>
          <w:rFonts w:hint="eastAsia"/>
          <w:lang w:val="en-US" w:eastAsia="zh-CN"/>
        </w:rPr>
        <w:t>这</w:t>
      </w:r>
      <w:r>
        <w:t>对你</w:t>
      </w:r>
      <w:r>
        <w:rPr>
          <w:rFonts w:hint="eastAsia"/>
          <w:lang w:val="en-US" w:eastAsia="zh-CN"/>
        </w:rPr>
        <w:t>来说</w:t>
      </w:r>
      <w:r>
        <w:t>是一种锻炼，你会在这些问题当中得到成长。就比如说</w:t>
      </w:r>
      <w:r>
        <w:rPr>
          <w:rFonts w:hint="eastAsia"/>
          <w:lang w:eastAsia="zh-CN"/>
        </w:rPr>
        <w:t>在</w:t>
      </w:r>
      <w:r>
        <w:t>自己家里遇到那些什么堵塞问题，你自己解决之后，对你自己也是一种成长。你以后遇到这种问题，你也会知道如何解决。</w:t>
      </w:r>
      <w:r>
        <w:rPr>
          <w:rFonts w:hint="eastAsia"/>
          <w:lang w:val="en-US" w:eastAsia="zh-CN"/>
        </w:rPr>
        <w:t>再次，</w:t>
      </w:r>
      <w:r>
        <w:t>就是享受大学时光吧！</w:t>
      </w:r>
    </w:p>
    <w:p w14:paraId="4E386141">
      <w:r>
        <w:rPr>
          <w:rFonts w:hint="eastAsia"/>
          <w:lang w:eastAsia="zh-CN"/>
        </w:rPr>
        <w:t>Eva</w:t>
      </w:r>
      <w:r>
        <w:t>(01:09:27): 好嘞，谢谢你的建议。好，最后请Olivia来做个总结哈，在大马</w:t>
      </w:r>
      <w:r>
        <w:rPr>
          <w:rFonts w:hint="eastAsia"/>
          <w:lang w:eastAsia="zh-CN"/>
        </w:rPr>
        <w:t>这段时间</w:t>
      </w:r>
      <w:r>
        <w:t>的学习，你觉得有哪一些方面的进步和成长，以及</w:t>
      </w:r>
      <w:r>
        <w:rPr>
          <w:rFonts w:hint="eastAsia"/>
          <w:lang w:val="en-US" w:eastAsia="zh-CN"/>
        </w:rPr>
        <w:t>对即将到来的</w:t>
      </w:r>
      <w:r>
        <w:t>本科生有什么建议？</w:t>
      </w:r>
    </w:p>
    <w:p w14:paraId="20107F4B">
      <w:pPr>
        <w:rPr>
          <w:rFonts w:hint="eastAsia" w:eastAsia="宋体"/>
          <w:lang w:eastAsia="zh-CN"/>
        </w:rPr>
      </w:pPr>
      <w:r>
        <w:t>Olivia(01:09:45): 前几个同学跟自己想</w:t>
      </w:r>
      <w:r>
        <w:rPr>
          <w:rFonts w:hint="eastAsia"/>
          <w:lang w:val="en-US" w:eastAsia="zh-CN"/>
        </w:rPr>
        <w:t>说的</w:t>
      </w:r>
      <w:r>
        <w:t>一样，来到这里独立生活能力是有增强的，比如说</w:t>
      </w:r>
      <w:r>
        <w:rPr>
          <w:rFonts w:hint="eastAsia"/>
          <w:lang w:val="en-US" w:eastAsia="zh-CN"/>
        </w:rPr>
        <w:t>自己交</w:t>
      </w:r>
      <w:r>
        <w:t>水费，电费。</w:t>
      </w:r>
      <w:r>
        <w:rPr>
          <w:rFonts w:hint="eastAsia"/>
          <w:lang w:val="en-US" w:eastAsia="zh-CN"/>
        </w:rPr>
        <w:t>然后就是</w:t>
      </w:r>
      <w:r>
        <w:t>厨艺见长，作为一个北方人，</w:t>
      </w:r>
      <w:r>
        <w:rPr>
          <w:rFonts w:hint="eastAsia"/>
          <w:lang w:val="en-US" w:eastAsia="zh-CN"/>
        </w:rPr>
        <w:t>这里的</w:t>
      </w:r>
      <w:r>
        <w:t>酱料味特别重，</w:t>
      </w:r>
      <w:r>
        <w:rPr>
          <w:rFonts w:hint="eastAsia"/>
          <w:lang w:val="en-US" w:eastAsia="zh-CN"/>
        </w:rPr>
        <w:t>我吃不习惯，</w:t>
      </w:r>
      <w:r>
        <w:t>所以</w:t>
      </w:r>
      <w:r>
        <w:rPr>
          <w:rFonts w:hint="eastAsia"/>
          <w:lang w:val="en-US" w:eastAsia="zh-CN"/>
        </w:rPr>
        <w:t>学会了自己做饭，</w:t>
      </w:r>
      <w:r>
        <w:t xml:space="preserve"> 所以这是第一点，我的独立生活能力是</w:t>
      </w:r>
      <w:r>
        <w:rPr>
          <w:rFonts w:hint="eastAsia"/>
          <w:lang w:val="en-US" w:eastAsia="zh-CN"/>
        </w:rPr>
        <w:t>提升</w:t>
      </w:r>
      <w:r>
        <w:t>的。第二点，就像刚刚那个同学说的，在思考方式上我觉得是有一些转变的，以前会觉得做题要追标准的答案</w:t>
      </w:r>
      <w:r>
        <w:rPr>
          <w:rFonts w:hint="eastAsia"/>
          <w:lang w:val="en-US" w:eastAsia="zh-CN"/>
        </w:rPr>
        <w:t>和</w:t>
      </w:r>
      <w:r>
        <w:t>最优方案，但是来到这里</w:t>
      </w:r>
      <w:r>
        <w:rPr>
          <w:rFonts w:hint="eastAsia"/>
          <w:lang w:val="en-US" w:eastAsia="zh-CN"/>
        </w:rPr>
        <w:t>发现并不是这样的。比如说很多课堂作业是</w:t>
      </w:r>
      <w:r>
        <w:t>比较开放性的，并</w:t>
      </w:r>
      <w:r>
        <w:rPr>
          <w:rFonts w:hint="eastAsia"/>
          <w:lang w:val="en-US" w:eastAsia="zh-CN"/>
        </w:rPr>
        <w:t>没有</w:t>
      </w:r>
      <w:r>
        <w:t>标准答案，合理即可</w:t>
      </w:r>
      <w:r>
        <w:rPr>
          <w:rFonts w:hint="eastAsia"/>
          <w:lang w:eastAsia="zh-CN"/>
        </w:rPr>
        <w:t>，</w:t>
      </w:r>
      <w:r>
        <w:rPr>
          <w:rFonts w:hint="eastAsia"/>
          <w:lang w:val="en-US" w:eastAsia="zh-CN"/>
        </w:rPr>
        <w:t>只要</w:t>
      </w:r>
      <w:r>
        <w:t>你能够把这个它的逻辑讲清楚就可以</w:t>
      </w:r>
      <w:r>
        <w:rPr>
          <w:rFonts w:hint="eastAsia"/>
          <w:lang w:eastAsia="zh-CN"/>
        </w:rPr>
        <w:t>。</w:t>
      </w:r>
      <w:r>
        <w:rPr>
          <w:rFonts w:hint="eastAsia"/>
          <w:lang w:val="en-US" w:eastAsia="zh-CN"/>
        </w:rPr>
        <w:t>我</w:t>
      </w:r>
      <w:r>
        <w:t>自己变得也是更加自由去表达观点</w:t>
      </w:r>
      <w:r>
        <w:rPr>
          <w:rFonts w:hint="eastAsia"/>
          <w:lang w:eastAsia="zh-CN"/>
        </w:rPr>
        <w:t>。</w:t>
      </w:r>
      <w:r>
        <w:rPr>
          <w:rFonts w:hint="eastAsia"/>
          <w:lang w:val="en-US" w:eastAsia="zh-CN"/>
        </w:rPr>
        <w:t>第三个就是</w:t>
      </w:r>
      <w:r>
        <w:t>自己的目标</w:t>
      </w:r>
      <w:r>
        <w:rPr>
          <w:rFonts w:hint="eastAsia"/>
          <w:lang w:eastAsia="zh-CN"/>
        </w:rPr>
        <w:t>是否</w:t>
      </w:r>
      <w:r>
        <w:t>明确，这一点是很重要的，刚来一个</w:t>
      </w:r>
      <w:r>
        <w:rPr>
          <w:rFonts w:hint="eastAsia"/>
          <w:lang w:val="en-US" w:eastAsia="zh-CN"/>
        </w:rPr>
        <w:t>新</w:t>
      </w:r>
      <w:r>
        <w:t>地方，很多东西对你来说都是新奇的，比较有诱惑的，也会分散你的时间的</w:t>
      </w:r>
      <w:r>
        <w:rPr>
          <w:rFonts w:hint="eastAsia"/>
          <w:lang w:eastAsia="zh-CN"/>
        </w:rPr>
        <w:t>。</w:t>
      </w:r>
      <w:r>
        <w:rPr>
          <w:rFonts w:hint="eastAsia"/>
          <w:lang w:val="en-US" w:eastAsia="zh-CN"/>
        </w:rPr>
        <w:t>比如说</w:t>
      </w:r>
      <w:r>
        <w:t>这里有很多明星的演唱会，也有很多场馆，有不同的主题，我们可以去追星，可以去参观场馆</w:t>
      </w:r>
      <w:r>
        <w:rPr>
          <w:rFonts w:hint="eastAsia"/>
          <w:lang w:eastAsia="zh-CN"/>
        </w:rPr>
        <w:t>。</w:t>
      </w:r>
      <w:r>
        <w:t>但是对于刚入学，你要先有一个学习的适应，再有文化的适应，在这个过程当中去</w:t>
      </w:r>
      <w:r>
        <w:rPr>
          <w:rFonts w:hint="eastAsia"/>
          <w:lang w:eastAsia="zh-CN"/>
        </w:rPr>
        <w:t>拓宽视野</w:t>
      </w:r>
      <w:r>
        <w:rPr>
          <w:rFonts w:hint="eastAsia"/>
          <w:lang w:val="en-US" w:eastAsia="zh-CN"/>
        </w:rPr>
        <w:t>和</w:t>
      </w:r>
      <w:r>
        <w:t>渠道是可以的，但是如果入学</w:t>
      </w:r>
      <w:r>
        <w:rPr>
          <w:rFonts w:hint="eastAsia"/>
          <w:lang w:val="en-US" w:eastAsia="zh-CN"/>
        </w:rPr>
        <w:t>后</w:t>
      </w:r>
      <w:r>
        <w:t>完全把心思都放在追星</w:t>
      </w:r>
      <w:r>
        <w:rPr>
          <w:rFonts w:hint="eastAsia"/>
          <w:lang w:eastAsia="zh-CN"/>
        </w:rPr>
        <w:t>，</w:t>
      </w:r>
      <w:r>
        <w:t>逛场馆</w:t>
      </w:r>
      <w:r>
        <w:rPr>
          <w:rFonts w:hint="eastAsia"/>
          <w:lang w:eastAsia="zh-CN"/>
        </w:rPr>
        <w:t>，</w:t>
      </w:r>
      <w:r>
        <w:t>玩乐上，</w:t>
      </w:r>
      <w:r>
        <w:rPr>
          <w:rFonts w:hint="eastAsia"/>
          <w:lang w:val="en-US" w:eastAsia="zh-CN"/>
        </w:rPr>
        <w:t>我</w:t>
      </w:r>
      <w:r>
        <w:t>会觉得挺不好的</w:t>
      </w:r>
      <w:r>
        <w:rPr>
          <w:rFonts w:hint="eastAsia"/>
          <w:lang w:eastAsia="zh-CN"/>
        </w:rPr>
        <w:t>，</w:t>
      </w:r>
      <w:r>
        <w:t>这个也是我个人的观点</w:t>
      </w:r>
      <w:r>
        <w:rPr>
          <w:rFonts w:hint="eastAsia"/>
          <w:lang w:eastAsia="zh-CN"/>
        </w:rPr>
        <w:t>。</w:t>
      </w:r>
      <w:r>
        <w:t>最后一点是我觉得在这里可以去参加一些兴趣社团或小组</w:t>
      </w:r>
      <w:r>
        <w:rPr>
          <w:rFonts w:hint="eastAsia"/>
          <w:lang w:eastAsia="zh-CN"/>
        </w:rPr>
        <w:t>。</w:t>
      </w:r>
      <w:r>
        <w:t>比如说像我们学校，会有一些武术社团</w:t>
      </w:r>
      <w:r>
        <w:rPr>
          <w:rFonts w:hint="eastAsia"/>
          <w:lang w:eastAsia="zh-CN"/>
        </w:rPr>
        <w:t>，</w:t>
      </w:r>
      <w:r>
        <w:t>旗袍社团，社团还会有1日游的活动</w:t>
      </w:r>
      <w:r>
        <w:rPr>
          <w:rFonts w:hint="eastAsia"/>
          <w:lang w:eastAsia="zh-CN"/>
        </w:rPr>
        <w:t>，</w:t>
      </w:r>
      <w:r>
        <w:t>我觉得其实可以报一下这个社团，因为你可以接触当地的人，也可以去接触一些别的国家的人</w:t>
      </w:r>
      <w:r>
        <w:rPr>
          <w:rFonts w:hint="eastAsia"/>
          <w:lang w:eastAsia="zh-CN"/>
        </w:rPr>
        <w:t>。</w:t>
      </w:r>
      <w:r>
        <w:rPr>
          <w:rFonts w:hint="eastAsia"/>
          <w:lang w:val="en-US" w:eastAsia="zh-CN"/>
        </w:rPr>
        <w:t>比如说</w:t>
      </w:r>
      <w:r>
        <w:t>我之前为了更好</w:t>
      </w:r>
      <w:r>
        <w:rPr>
          <w:rFonts w:hint="eastAsia"/>
          <w:lang w:eastAsia="zh-CN"/>
        </w:rPr>
        <w:t>地</w:t>
      </w:r>
      <w:r>
        <w:t>融入这边的语言学习，有上那个语言班，</w:t>
      </w:r>
      <w:r>
        <w:rPr>
          <w:rFonts w:hint="eastAsia"/>
          <w:lang w:val="en-US" w:eastAsia="zh-CN"/>
        </w:rPr>
        <w:t>认识了</w:t>
      </w:r>
      <w:r>
        <w:t>也门的同学，荷兰的同学，利比亚的同学，南</w:t>
      </w:r>
      <w:r>
        <w:rPr>
          <w:rFonts w:hint="eastAsia"/>
          <w:lang w:val="en-US" w:eastAsia="zh-CN"/>
        </w:rPr>
        <w:t>非</w:t>
      </w:r>
      <w:r>
        <w:t>的同学，</w:t>
      </w:r>
      <w:r>
        <w:rPr>
          <w:rFonts w:hint="eastAsia"/>
          <w:lang w:val="en-US" w:eastAsia="zh-CN"/>
        </w:rPr>
        <w:t>这</w:t>
      </w:r>
      <w:r>
        <w:t>对于我</w:t>
      </w:r>
      <w:r>
        <w:rPr>
          <w:rFonts w:hint="eastAsia"/>
          <w:lang w:val="en-US" w:eastAsia="zh-CN"/>
        </w:rPr>
        <w:t>在这边</w:t>
      </w:r>
      <w:r>
        <w:t>生活</w:t>
      </w:r>
      <w:r>
        <w:rPr>
          <w:rFonts w:hint="eastAsia"/>
          <w:lang w:val="en-US" w:eastAsia="zh-CN"/>
        </w:rPr>
        <w:t>和文化</w:t>
      </w:r>
      <w:r>
        <w:t>的适应，还是有一些促进作用的</w:t>
      </w:r>
      <w:r>
        <w:rPr>
          <w:rFonts w:hint="eastAsia"/>
          <w:lang w:eastAsia="zh-CN"/>
        </w:rPr>
        <w:t>。</w:t>
      </w:r>
      <w:r>
        <w:t>所以我</w:t>
      </w:r>
      <w:r>
        <w:rPr>
          <w:rFonts w:hint="eastAsia"/>
          <w:lang w:val="en-US" w:eastAsia="zh-CN"/>
        </w:rPr>
        <w:t>建议</w:t>
      </w:r>
      <w:r>
        <w:t>即将到来的学生，</w:t>
      </w:r>
      <w:r>
        <w:rPr>
          <w:rFonts w:hint="eastAsia"/>
          <w:lang w:val="en-US" w:eastAsia="zh-CN"/>
        </w:rPr>
        <w:t>要有</w:t>
      </w:r>
      <w:r>
        <w:t>思想上的</w:t>
      </w:r>
      <w:r>
        <w:rPr>
          <w:rFonts w:hint="eastAsia"/>
          <w:lang w:val="en-US" w:eastAsia="zh-CN"/>
        </w:rPr>
        <w:t>准备，</w:t>
      </w:r>
      <w:r>
        <w:t>文化上的准备金钱上的准备，语言</w:t>
      </w:r>
      <w:r>
        <w:rPr>
          <w:rFonts w:hint="eastAsia"/>
          <w:lang w:val="en-US" w:eastAsia="zh-CN"/>
        </w:rPr>
        <w:t>上的</w:t>
      </w:r>
      <w:r>
        <w:t>准备</w:t>
      </w:r>
      <w:r>
        <w:rPr>
          <w:rFonts w:hint="eastAsia"/>
          <w:lang w:eastAsia="zh-CN"/>
        </w:rPr>
        <w:t>。</w:t>
      </w:r>
    </w:p>
    <w:p w14:paraId="3512FADB">
      <w:pPr>
        <w:rPr>
          <w:rFonts w:hint="eastAsia"/>
          <w:lang w:eastAsia="zh-CN"/>
        </w:rPr>
      </w:pPr>
      <w:r>
        <w:rPr>
          <w:rFonts w:hint="eastAsia"/>
          <w:lang w:eastAsia="zh-CN"/>
        </w:rPr>
        <w:t>Eva</w:t>
      </w:r>
      <w:r>
        <w:t>(01:14:26): 对</w:t>
      </w:r>
      <w:r>
        <w:rPr>
          <w:rFonts w:hint="eastAsia"/>
          <w:lang w:eastAsia="zh-CN"/>
        </w:rPr>
        <w:t>，</w:t>
      </w:r>
      <w:r>
        <w:t>确实</w:t>
      </w:r>
      <w:r>
        <w:rPr>
          <w:rFonts w:hint="eastAsia"/>
          <w:lang w:eastAsia="zh-CN"/>
        </w:rPr>
        <w:t>。</w:t>
      </w:r>
      <w:r>
        <w:t>好的，谢谢各位同学非常好的建议和意见哈，那我们今天的小组讨论所有的问题到这里就结束了，再次感谢各位弟弟妹妹的大力支持和参与加入，非常感谢你们</w:t>
      </w:r>
      <w:r>
        <w:rPr>
          <w:rFonts w:hint="eastAsia"/>
          <w:lang w:eastAsia="zh-CN"/>
        </w:rPr>
        <w:t>，</w:t>
      </w:r>
      <w:r>
        <w:rPr>
          <w:rFonts w:hint="eastAsia"/>
          <w:lang w:val="en-US" w:eastAsia="zh-CN"/>
        </w:rPr>
        <w:t>助</w:t>
      </w:r>
      <w:r>
        <w:t>我的博士毕业论文一臂之力。如果大家后续还有什么问题需要问的你可以私聊我，我给大家发了博士论文的知情同意书word版，这个知情同意书要上交学院</w:t>
      </w:r>
      <w:r>
        <w:rPr>
          <w:rFonts w:hint="eastAsia"/>
          <w:lang w:val="en-US" w:eastAsia="zh-CN"/>
        </w:rPr>
        <w:t>进行</w:t>
      </w:r>
      <w:r>
        <w:t>伦理审查，所以需要大家的拼音签名。待会能不能麻烦大家私聊我，把大家的这个拼音签名发给我，然后我把它贴到那个word文档上去，然后还需要一个就是大家的护照号，但是我觉得护照号有点隐私，如果大家有所顾虑或介意的话，你发我学号就可以，就是咱们的拼音签名加学号也行。这个东西不会对外，只是我个人收集，然后给学校伦理审查</w:t>
      </w:r>
      <w:r>
        <w:rPr>
          <w:rFonts w:hint="eastAsia"/>
          <w:lang w:eastAsia="zh-CN"/>
        </w:rPr>
        <w:t>，</w:t>
      </w:r>
      <w:r>
        <w:t>证明我确实是有做线上小组讨论，确实是有邀请在</w:t>
      </w:r>
      <w:r>
        <w:rPr>
          <w:rFonts w:hint="eastAsia"/>
          <w:lang w:val="en-US" w:eastAsia="zh-CN"/>
        </w:rPr>
        <w:t>马来西亚</w:t>
      </w:r>
      <w:r>
        <w:t>的本科生</w:t>
      </w:r>
      <w:r>
        <w:rPr>
          <w:rFonts w:hint="eastAsia"/>
          <w:lang w:eastAsia="zh-CN"/>
        </w:rPr>
        <w:t>。</w:t>
      </w:r>
      <w:r>
        <w:rPr>
          <w:rFonts w:hint="eastAsia"/>
          <w:lang w:val="en-US" w:eastAsia="zh-CN"/>
        </w:rPr>
        <w:t>而且</w:t>
      </w:r>
      <w:r>
        <w:t>所有同学的这些个人信息，包括咱们的真实姓名，这些在我的论文里面不会出现，只会出现昵称，这一点也请大家放心，不会去透露大家的个人隐私信息</w:t>
      </w:r>
      <w:r>
        <w:rPr>
          <w:rFonts w:hint="eastAsia"/>
          <w:lang w:eastAsia="zh-CN"/>
        </w:rPr>
        <w:t>。</w:t>
      </w:r>
    </w:p>
    <w:p w14:paraId="57C774A2">
      <w:r>
        <w:rPr>
          <w:rFonts w:hint="eastAsia"/>
          <w:lang w:eastAsia="zh-CN"/>
        </w:rPr>
        <w:t>Eva</w:t>
      </w:r>
      <w:r>
        <w:t>(01:15:55): 好，再次感谢各位，如果没有别的什么问题，我们就结束本次的小组讨论了。拜拜，谢谢各位！</w:t>
      </w:r>
    </w:p>
    <w:p w14:paraId="2CA3CE89">
      <w:r>
        <w:rPr>
          <w:rFonts w:hint="eastAsia"/>
          <w:lang w:eastAsia="zh-CN"/>
        </w:rPr>
        <w:t>ZhangTianyou</w:t>
      </w:r>
      <w:r>
        <w:t>(01:16:06): 好</w:t>
      </w:r>
      <w:r>
        <w:rPr>
          <w:rFonts w:hint="eastAsia"/>
          <w:lang w:eastAsia="zh-CN"/>
        </w:rPr>
        <w:t>，</w:t>
      </w:r>
      <w:r>
        <w:t>拜拜。</w:t>
      </w:r>
    </w:p>
    <w:p w14:paraId="6949818A">
      <w:r>
        <w:rPr>
          <w:rFonts w:hint="eastAsia"/>
          <w:lang w:eastAsia="zh-CN"/>
        </w:rPr>
        <w:t>YuYe</w:t>
      </w:r>
      <w:r>
        <w:t>(01:16:08): 好，拜拜。</w:t>
      </w:r>
    </w:p>
    <w:p w14:paraId="48663927">
      <w:r>
        <w:t>Olivia(01:16:19): 我最后一个退出了，拜拜！</w:t>
      </w:r>
    </w:p>
    <w:p w14:paraId="302D3D20">
      <w:r>
        <w:br w:type="page"/>
      </w:r>
    </w:p>
    <w:sectPr>
      <w:footerReference r:id="rId5" w:type="default"/>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71307">
    <w:pPr>
      <w:pStyle w:val="24"/>
      <w:jc w:val="center"/>
    </w:pPr>
    <w:r>
      <w:drawing>
        <wp:inline distT="0" distB="0" distL="114300" distR="114300">
          <wp:extent cx="1270000" cy="114935"/>
          <wp:effectExtent l="0" t="0" r="0" b="1206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stretch>
                    <a:fillRect/>
                  </a:stretch>
                </pic:blipFill>
                <pic:spPr>
                  <a:xfrm>
                    <a:off x="0" y="0"/>
                    <a:ext cx="1270000" cy="11545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B47730"/>
    <w:rsid w:val="00034616"/>
    <w:rsid w:val="0006063C"/>
    <w:rsid w:val="0015074B"/>
    <w:rsid w:val="0029639D"/>
    <w:rsid w:val="00326F90"/>
    <w:rsid w:val="00AA1D8D"/>
    <w:rsid w:val="00B47730"/>
    <w:rsid w:val="00CB0664"/>
    <w:rsid w:val="00FC693F"/>
    <w:rsid w:val="05982A4E"/>
    <w:rsid w:val="0AA3161C"/>
    <w:rsid w:val="0B642CE9"/>
    <w:rsid w:val="128C4703"/>
    <w:rsid w:val="14A32AD4"/>
    <w:rsid w:val="175C6C18"/>
    <w:rsid w:val="199F4AA9"/>
    <w:rsid w:val="22EF0AB8"/>
    <w:rsid w:val="24623820"/>
    <w:rsid w:val="2AEA2A6A"/>
    <w:rsid w:val="2D5C361D"/>
    <w:rsid w:val="2F51055D"/>
    <w:rsid w:val="332E5807"/>
    <w:rsid w:val="3BD97593"/>
    <w:rsid w:val="3FEE58A3"/>
    <w:rsid w:val="40FF07E3"/>
    <w:rsid w:val="4AF005F1"/>
    <w:rsid w:val="4D334872"/>
    <w:rsid w:val="50A82954"/>
    <w:rsid w:val="51A60AB4"/>
    <w:rsid w:val="51BD002A"/>
    <w:rsid w:val="5A0A5F13"/>
    <w:rsid w:val="5A972B08"/>
    <w:rsid w:val="5AAC3332"/>
    <w:rsid w:val="5EA82D1B"/>
    <w:rsid w:val="5EED024B"/>
    <w:rsid w:val="5FD140EC"/>
    <w:rsid w:val="5FD358BB"/>
    <w:rsid w:val="61EF4230"/>
    <w:rsid w:val="64586A7B"/>
    <w:rsid w:val="71E426E2"/>
    <w:rsid w:val="7C376AA7"/>
    <w:rsid w:val="7D326FE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autoRedefine/>
    <w:semiHidden/>
    <w:unhideWhenUsed/>
    <w:qFormat/>
    <w:uiPriority w:val="99"/>
    <w:tblPr>
      <w:tblCellMar>
        <w:top w:w="0" w:type="dxa"/>
        <w:left w:w="108" w:type="dxa"/>
        <w:bottom w:w="0" w:type="dxa"/>
        <w:right w:w="108" w:type="dxa"/>
      </w:tblCellMar>
    </w:tblPr>
  </w:style>
  <w:style w:type="paragraph" w:styleId="2">
    <w:name w:val="macro"/>
    <w:link w:val="147"/>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6"/>
    <w:unhideWhenUsed/>
    <w:qFormat/>
    <w:uiPriority w:val="99"/>
    <w:pPr>
      <w:tabs>
        <w:tab w:val="center" w:pos="4680"/>
        <w:tab w:val="right" w:pos="9360"/>
      </w:tabs>
      <w:spacing w:after="0" w:line="240" w:lineRule="auto"/>
    </w:pPr>
  </w:style>
  <w:style w:type="paragraph" w:styleId="25">
    <w:name w:val="header"/>
    <w:basedOn w:val="1"/>
    <w:link w:val="135"/>
    <w:unhideWhenUsed/>
    <w:qFormat/>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autoRedefine/>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qFormat/>
    <w:uiPriority w:val="99"/>
  </w:style>
  <w:style w:type="character" w:customStyle="1" w:styleId="136">
    <w:name w:val="Footer Char"/>
    <w:basedOn w:val="132"/>
    <w:link w:val="24"/>
    <w:qFormat/>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qFormat/>
    <w:uiPriority w:val="99"/>
  </w:style>
  <w:style w:type="character" w:customStyle="1" w:styleId="145">
    <w:name w:val="Body Text 2 Char"/>
    <w:basedOn w:val="132"/>
    <w:link w:val="28"/>
    <w:qFormat/>
    <w:uiPriority w:val="99"/>
  </w:style>
  <w:style w:type="character" w:customStyle="1" w:styleId="146">
    <w:name w:val="Body Text 3 Char"/>
    <w:basedOn w:val="132"/>
    <w:link w:val="17"/>
    <w:qFormat/>
    <w:uiPriority w:val="99"/>
    <w:rPr>
      <w:sz w:val="16"/>
      <w:szCs w:val="16"/>
    </w:rPr>
  </w:style>
  <w:style w:type="character" w:customStyle="1" w:styleId="147">
    <w:name w:val="Macro Text Char"/>
    <w:basedOn w:val="132"/>
    <w:link w:val="2"/>
    <w:qFormat/>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qFormat/>
    <w:uiPriority w:val="29"/>
    <w:rPr>
      <w:i/>
      <w:iCs/>
      <w:color w:val="000000" w:themeColor="text1"/>
      <w14:textFill>
        <w14:solidFill>
          <w14:schemeClr w14:val="tx1"/>
        </w14:solidFill>
      </w14:textFill>
    </w:rPr>
  </w:style>
  <w:style w:type="character" w:customStyle="1" w:styleId="150">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qFormat/>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qFormat/>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13283</Words>
  <Characters>16463</Characters>
  <Lines>0</Lines>
  <Paragraphs>0</Paragraphs>
  <TotalTime>739</TotalTime>
  <ScaleCrop>false</ScaleCrop>
  <LinksUpToDate>false</LinksUpToDate>
  <CharactersWithSpaces>16693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Million·J</cp:lastModifiedBy>
  <dcterms:modified xsi:type="dcterms:W3CDTF">2024-07-15T07:56:10Z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B7DE62F79A8E481CB4CA9844ED8C09E8_12</vt:lpwstr>
  </property>
</Properties>
</file>